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42627" w14:textId="4CB157DA" w:rsidR="00122BE4" w:rsidRDefault="00122BE4" w:rsidP="00122BE4">
      <w:pPr>
        <w:pStyle w:val="Kop1zondernummerEmtio"/>
        <w:ind w:left="-1276"/>
      </w:pPr>
      <w:bookmarkStart w:id="0" w:name="_Ref401149752"/>
      <w:bookmarkStart w:id="1" w:name="_Toc319667631"/>
      <w:r>
        <w:t xml:space="preserve">Bijlage </w:t>
      </w:r>
      <w:r w:rsidR="001963E5">
        <w:t xml:space="preserve">6.6 </w:t>
      </w:r>
      <w:r>
        <w:t>Referentiesjabloon</w:t>
      </w:r>
      <w:bookmarkEnd w:id="0"/>
      <w:bookmarkEnd w:id="1"/>
      <w:r>
        <w:t xml:space="preserve"> </w:t>
      </w:r>
    </w:p>
    <w:p w14:paraId="05585C58" w14:textId="77777777" w:rsidR="00122BE4" w:rsidRDefault="00122BE4" w:rsidP="00122BE4">
      <w:pPr>
        <w:pStyle w:val="BasistekstEmtio"/>
        <w:ind w:left="-1276"/>
      </w:pPr>
    </w:p>
    <w:p w14:paraId="29DB5BF6" w14:textId="7D01445C" w:rsidR="00122BE4" w:rsidRDefault="00122BE4" w:rsidP="00122BE4">
      <w:pPr>
        <w:pStyle w:val="BasistekstEmtio"/>
        <w:ind w:left="-1276"/>
      </w:pPr>
      <w:r>
        <w:t xml:space="preserve">Geef met behulp van de onderstaande tabel voldoende referenties op bij vergelijkbare organisatie(s) waarmee alle in paragraaf </w:t>
      </w:r>
      <w:r w:rsidR="0097796C">
        <w:t>4.3.2.4</w:t>
      </w:r>
      <w:r>
        <w:t xml:space="preserve"> genoemde kerncompetenties en randvoorwaarden aan bod komen. </w:t>
      </w:r>
      <w:r>
        <w:rPr>
          <w:b/>
        </w:rPr>
        <w:t>Beperk u niet tot ‘ja’ of ‘nee’ antwoorden, maar beschrijf alle genoemde aspecten inhoudelijk, tenzij in de tabel anders aangegeven.</w:t>
      </w:r>
      <w:r>
        <w:t xml:space="preserve"> </w:t>
      </w:r>
    </w:p>
    <w:p w14:paraId="5F63A47D" w14:textId="77777777" w:rsidR="00122BE4" w:rsidRDefault="00122BE4" w:rsidP="00122BE4">
      <w:pPr>
        <w:pStyle w:val="BasistekstEmtio"/>
      </w:pPr>
    </w:p>
    <w:p w14:paraId="0CAA2B20" w14:textId="53ABCC18" w:rsidR="00122BE4" w:rsidRDefault="00122BE4" w:rsidP="00122BE4">
      <w:pPr>
        <w:pStyle w:val="BasistekstEmtio"/>
        <w:ind w:left="-1276"/>
      </w:pPr>
      <w:r w:rsidRPr="00C43595">
        <w:t xml:space="preserve">Alle contactpersonen moeten zonder tussenkomst </w:t>
      </w:r>
      <w:r>
        <w:t xml:space="preserve">van </w:t>
      </w:r>
      <w:r w:rsidR="003E75B4">
        <w:t>Inschrijver</w:t>
      </w:r>
      <w:r w:rsidRPr="00C43595">
        <w:t xml:space="preserve"> benaderbaar.</w:t>
      </w:r>
      <w:r>
        <w:t xml:space="preserve"> </w:t>
      </w:r>
      <w:r w:rsidRPr="00C43595">
        <w:t xml:space="preserve">Afschermen van contactpersonen van klanten in verband met mogelijke geheimhoudingsplicht of aangeven dat alleen contact via </w:t>
      </w:r>
      <w:r w:rsidR="003E75B4">
        <w:t>Inschrijver</w:t>
      </w:r>
      <w:r w:rsidRPr="00C43595">
        <w:t xml:space="preserve"> mogelijk is zal er toe leiden dat de betreffende referentie niet in de beoordeling meegenomen zal worden. </w:t>
      </w:r>
      <w:r w:rsidR="0097796C">
        <w:t>AFK</w:t>
      </w:r>
      <w:r>
        <w:t xml:space="preserve"> </w:t>
      </w:r>
      <w:r w:rsidRPr="00C43595">
        <w:t>zal geen ‘non disclosure agreements’ ondertekenen als voorwaarde voor het verkrijgen van een referentie.</w:t>
      </w:r>
      <w:r>
        <w:t xml:space="preserve"> </w:t>
      </w:r>
    </w:p>
    <w:p w14:paraId="77452AB0" w14:textId="77777777" w:rsidR="00122BE4" w:rsidRDefault="00122BE4" w:rsidP="00122BE4">
      <w:pPr>
        <w:pStyle w:val="BasistekstEmtio"/>
        <w:ind w:left="-1276"/>
      </w:pPr>
    </w:p>
    <w:p w14:paraId="33838764" w14:textId="77777777" w:rsidR="00122BE4" w:rsidRDefault="00122BE4" w:rsidP="00122BE4">
      <w:pPr>
        <w:pStyle w:val="BasistekstEmtio"/>
      </w:pPr>
    </w:p>
    <w:tbl>
      <w:tblPr>
        <w:tblW w:w="1519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59"/>
      </w:tblGrid>
      <w:tr w:rsidR="00122BE4" w:rsidRPr="00965054" w14:paraId="2869E179" w14:textId="77777777" w:rsidTr="00F2627A">
        <w:tc>
          <w:tcPr>
            <w:tcW w:w="453" w:type="dxa"/>
          </w:tcPr>
          <w:p w14:paraId="57EDDF11" w14:textId="77777777" w:rsidR="00122BE4" w:rsidRPr="00B76C96" w:rsidRDefault="00122BE4" w:rsidP="00D84E2D">
            <w:pPr>
              <w:pStyle w:val="BasistekstEmtio"/>
              <w:rPr>
                <w:b/>
                <w:bCs/>
              </w:rPr>
            </w:pPr>
          </w:p>
        </w:tc>
        <w:tc>
          <w:tcPr>
            <w:tcW w:w="3739" w:type="dxa"/>
            <w:shd w:val="clear" w:color="auto" w:fill="auto"/>
          </w:tcPr>
          <w:p w14:paraId="5B9383EA"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453881B2" w14:textId="77777777" w:rsidR="00122BE4" w:rsidRPr="00B76C96" w:rsidRDefault="00122BE4" w:rsidP="00D84E2D">
            <w:pPr>
              <w:pStyle w:val="BasistekstEmtio"/>
              <w:rPr>
                <w:b/>
                <w:bCs/>
              </w:rPr>
            </w:pPr>
            <w:r w:rsidRPr="00B76C96">
              <w:rPr>
                <w:b/>
                <w:bCs/>
              </w:rPr>
              <w:t>Vermeld</w:t>
            </w:r>
          </w:p>
        </w:tc>
        <w:tc>
          <w:tcPr>
            <w:tcW w:w="8959" w:type="dxa"/>
            <w:shd w:val="clear" w:color="auto" w:fill="auto"/>
          </w:tcPr>
          <w:p w14:paraId="23D473C4" w14:textId="77777777" w:rsidR="00122BE4" w:rsidRPr="00B76C96" w:rsidRDefault="00122BE4" w:rsidP="00D84E2D">
            <w:pPr>
              <w:pStyle w:val="BasistekstEmtio"/>
              <w:rPr>
                <w:b/>
                <w:bCs/>
              </w:rPr>
            </w:pPr>
            <w:r w:rsidRPr="00B76C96">
              <w:rPr>
                <w:b/>
                <w:bCs/>
              </w:rPr>
              <w:t>Eventuele toelichting</w:t>
            </w:r>
          </w:p>
        </w:tc>
      </w:tr>
      <w:tr w:rsidR="00122BE4" w:rsidRPr="00965054" w14:paraId="10BD3D94" w14:textId="77777777" w:rsidTr="00F2627A">
        <w:tc>
          <w:tcPr>
            <w:tcW w:w="453" w:type="dxa"/>
          </w:tcPr>
          <w:p w14:paraId="00FBAC70" w14:textId="77777777" w:rsidR="00122BE4" w:rsidRPr="00B76C96" w:rsidRDefault="52C6A0A1" w:rsidP="00D84E2D">
            <w:pPr>
              <w:pStyle w:val="BasistekstEmtio"/>
              <w:rPr>
                <w:b/>
                <w:bCs/>
              </w:rPr>
            </w:pPr>
            <w:r>
              <w:t>0</w:t>
            </w:r>
          </w:p>
        </w:tc>
        <w:tc>
          <w:tcPr>
            <w:tcW w:w="3739" w:type="dxa"/>
            <w:shd w:val="clear" w:color="auto" w:fill="auto"/>
          </w:tcPr>
          <w:p w14:paraId="5212F11F" w14:textId="59CB1014" w:rsidR="00122BE4" w:rsidRPr="00B76C96" w:rsidRDefault="52C6A0A1" w:rsidP="00D84E2D">
            <w:pPr>
              <w:pStyle w:val="BasistekstEmtio"/>
              <w:rPr>
                <w:b/>
                <w:bCs/>
              </w:rPr>
            </w:pPr>
            <w:r>
              <w:t xml:space="preserve">Naam </w:t>
            </w:r>
            <w:r w:rsidR="0062669C">
              <w:t>Inschrijver</w:t>
            </w:r>
          </w:p>
        </w:tc>
        <w:tc>
          <w:tcPr>
            <w:tcW w:w="2046" w:type="dxa"/>
            <w:shd w:val="clear" w:color="auto" w:fill="auto"/>
          </w:tcPr>
          <w:p w14:paraId="3BB90117" w14:textId="77777777" w:rsidR="00122BE4" w:rsidRPr="0081594A" w:rsidRDefault="00122BE4" w:rsidP="00D84E2D">
            <w:pPr>
              <w:pStyle w:val="BasistekstEmtio"/>
            </w:pPr>
          </w:p>
        </w:tc>
        <w:tc>
          <w:tcPr>
            <w:tcW w:w="8959" w:type="dxa"/>
            <w:shd w:val="clear" w:color="auto" w:fill="auto"/>
          </w:tcPr>
          <w:p w14:paraId="436B9198" w14:textId="77777777" w:rsidR="00122BE4" w:rsidRPr="0081594A" w:rsidRDefault="00122BE4" w:rsidP="00D84E2D">
            <w:pPr>
              <w:pStyle w:val="BasistekstEmtio"/>
            </w:pPr>
          </w:p>
        </w:tc>
      </w:tr>
      <w:tr w:rsidR="00122BE4" w:rsidRPr="00965054" w14:paraId="0740C8F1" w14:textId="77777777" w:rsidTr="00F2627A">
        <w:tc>
          <w:tcPr>
            <w:tcW w:w="453" w:type="dxa"/>
          </w:tcPr>
          <w:p w14:paraId="46F00393" w14:textId="77777777" w:rsidR="00122BE4" w:rsidRPr="00B76C96" w:rsidRDefault="00122BE4" w:rsidP="00D84E2D">
            <w:pPr>
              <w:pStyle w:val="BasistekstEmtio"/>
              <w:rPr>
                <w:bCs/>
              </w:rPr>
            </w:pPr>
            <w:r>
              <w:rPr>
                <w:bCs/>
              </w:rPr>
              <w:t>1</w:t>
            </w:r>
          </w:p>
        </w:tc>
        <w:tc>
          <w:tcPr>
            <w:tcW w:w="3739" w:type="dxa"/>
            <w:shd w:val="clear" w:color="auto" w:fill="auto"/>
          </w:tcPr>
          <w:p w14:paraId="00C5E9B6"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43A38D49" w14:textId="77777777" w:rsidR="00122BE4" w:rsidRPr="0081594A" w:rsidRDefault="00122BE4" w:rsidP="00D84E2D">
            <w:pPr>
              <w:pStyle w:val="BasistekstEmtio"/>
            </w:pPr>
          </w:p>
        </w:tc>
        <w:tc>
          <w:tcPr>
            <w:tcW w:w="8959" w:type="dxa"/>
            <w:shd w:val="clear" w:color="auto" w:fill="auto"/>
          </w:tcPr>
          <w:p w14:paraId="746FFCC3" w14:textId="77777777" w:rsidR="00122BE4" w:rsidRPr="0081594A" w:rsidRDefault="00122BE4" w:rsidP="00D84E2D">
            <w:pPr>
              <w:pStyle w:val="BasistekstEmtio"/>
            </w:pPr>
          </w:p>
        </w:tc>
      </w:tr>
      <w:tr w:rsidR="00122BE4" w:rsidRPr="00965054" w14:paraId="18E9C291" w14:textId="77777777" w:rsidTr="00F2627A">
        <w:tc>
          <w:tcPr>
            <w:tcW w:w="453" w:type="dxa"/>
          </w:tcPr>
          <w:p w14:paraId="5B698204" w14:textId="77777777" w:rsidR="00122BE4" w:rsidRPr="00B76C96" w:rsidRDefault="00122BE4" w:rsidP="00D84E2D">
            <w:pPr>
              <w:pStyle w:val="BasistekstEmtio"/>
              <w:rPr>
                <w:bCs/>
              </w:rPr>
            </w:pPr>
            <w:r>
              <w:rPr>
                <w:bCs/>
              </w:rPr>
              <w:t>2</w:t>
            </w:r>
          </w:p>
        </w:tc>
        <w:tc>
          <w:tcPr>
            <w:tcW w:w="3739" w:type="dxa"/>
            <w:shd w:val="clear" w:color="auto" w:fill="auto"/>
          </w:tcPr>
          <w:p w14:paraId="79ADC3B1"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1A396141" w14:textId="77777777" w:rsidR="00122BE4" w:rsidRPr="0081594A" w:rsidRDefault="00122BE4" w:rsidP="00D84E2D">
            <w:pPr>
              <w:pStyle w:val="BasistekstEmtio"/>
            </w:pPr>
          </w:p>
        </w:tc>
        <w:tc>
          <w:tcPr>
            <w:tcW w:w="8959" w:type="dxa"/>
            <w:shd w:val="clear" w:color="auto" w:fill="auto"/>
          </w:tcPr>
          <w:p w14:paraId="2654A925" w14:textId="77777777" w:rsidR="00122BE4" w:rsidRPr="0081594A" w:rsidRDefault="00122BE4" w:rsidP="00D84E2D">
            <w:pPr>
              <w:pStyle w:val="BasistekstEmtio"/>
            </w:pPr>
          </w:p>
        </w:tc>
      </w:tr>
      <w:tr w:rsidR="00122BE4" w:rsidRPr="00965054" w14:paraId="42270E2B" w14:textId="77777777" w:rsidTr="00F2627A">
        <w:tc>
          <w:tcPr>
            <w:tcW w:w="453" w:type="dxa"/>
          </w:tcPr>
          <w:p w14:paraId="5AD9EB26" w14:textId="77777777" w:rsidR="00122BE4" w:rsidRPr="00B76C96" w:rsidRDefault="00122BE4" w:rsidP="00D84E2D">
            <w:pPr>
              <w:pStyle w:val="BasistekstEmtio"/>
              <w:rPr>
                <w:bCs/>
              </w:rPr>
            </w:pPr>
            <w:r>
              <w:rPr>
                <w:bCs/>
              </w:rPr>
              <w:t>3</w:t>
            </w:r>
          </w:p>
        </w:tc>
        <w:tc>
          <w:tcPr>
            <w:tcW w:w="3739" w:type="dxa"/>
            <w:shd w:val="clear" w:color="auto" w:fill="auto"/>
          </w:tcPr>
          <w:p w14:paraId="751EECAA"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3E6A2A1F" w14:textId="77777777" w:rsidR="00122BE4" w:rsidRPr="0081594A" w:rsidRDefault="00122BE4" w:rsidP="00D84E2D">
            <w:pPr>
              <w:pStyle w:val="BasistekstEmtio"/>
            </w:pPr>
          </w:p>
        </w:tc>
        <w:tc>
          <w:tcPr>
            <w:tcW w:w="8959" w:type="dxa"/>
            <w:shd w:val="clear" w:color="auto" w:fill="auto"/>
          </w:tcPr>
          <w:p w14:paraId="09DEC48D" w14:textId="77777777" w:rsidR="00122BE4" w:rsidRPr="0081594A" w:rsidRDefault="00122BE4" w:rsidP="00D84E2D">
            <w:pPr>
              <w:pStyle w:val="BasistekstEmtio"/>
            </w:pPr>
          </w:p>
        </w:tc>
      </w:tr>
      <w:tr w:rsidR="00122BE4" w:rsidRPr="00965054" w14:paraId="24425EAC" w14:textId="77777777" w:rsidTr="00F2627A">
        <w:tc>
          <w:tcPr>
            <w:tcW w:w="453" w:type="dxa"/>
          </w:tcPr>
          <w:p w14:paraId="6F576341" w14:textId="77777777" w:rsidR="00122BE4" w:rsidRPr="00B76C96" w:rsidRDefault="00122BE4" w:rsidP="00D84E2D">
            <w:pPr>
              <w:pStyle w:val="BasistekstEmtio"/>
              <w:rPr>
                <w:bCs/>
              </w:rPr>
            </w:pPr>
            <w:r>
              <w:rPr>
                <w:bCs/>
              </w:rPr>
              <w:t>4</w:t>
            </w:r>
          </w:p>
        </w:tc>
        <w:tc>
          <w:tcPr>
            <w:tcW w:w="3739" w:type="dxa"/>
            <w:shd w:val="clear" w:color="auto" w:fill="auto"/>
          </w:tcPr>
          <w:p w14:paraId="0687BA70"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20081E0D" w14:textId="77777777" w:rsidR="00122BE4" w:rsidRPr="0081594A" w:rsidRDefault="00122BE4" w:rsidP="00D84E2D">
            <w:pPr>
              <w:pStyle w:val="BasistekstEmtio"/>
            </w:pPr>
          </w:p>
        </w:tc>
        <w:tc>
          <w:tcPr>
            <w:tcW w:w="8959" w:type="dxa"/>
            <w:shd w:val="clear" w:color="auto" w:fill="auto"/>
          </w:tcPr>
          <w:p w14:paraId="72759783" w14:textId="77777777" w:rsidR="00122BE4" w:rsidRPr="0081594A" w:rsidRDefault="00122BE4" w:rsidP="00D84E2D">
            <w:pPr>
              <w:pStyle w:val="BasistekstEmtio"/>
            </w:pPr>
          </w:p>
        </w:tc>
      </w:tr>
      <w:tr w:rsidR="00122BE4" w:rsidRPr="00965054" w14:paraId="759457EA" w14:textId="77777777" w:rsidTr="00F2627A">
        <w:tc>
          <w:tcPr>
            <w:tcW w:w="453" w:type="dxa"/>
          </w:tcPr>
          <w:p w14:paraId="2136BD7C" w14:textId="77777777" w:rsidR="00122BE4" w:rsidRPr="00B76C96" w:rsidRDefault="00122BE4" w:rsidP="00D84E2D">
            <w:pPr>
              <w:pStyle w:val="BasistekstEmtio"/>
              <w:rPr>
                <w:bCs/>
              </w:rPr>
            </w:pPr>
            <w:r>
              <w:rPr>
                <w:bCs/>
              </w:rPr>
              <w:t>5</w:t>
            </w:r>
          </w:p>
        </w:tc>
        <w:tc>
          <w:tcPr>
            <w:tcW w:w="3739" w:type="dxa"/>
            <w:shd w:val="clear" w:color="auto" w:fill="auto"/>
          </w:tcPr>
          <w:p w14:paraId="4C0FFF16"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1CB9BBF2" w14:textId="77777777" w:rsidR="00122BE4" w:rsidRPr="0081594A" w:rsidRDefault="00122BE4" w:rsidP="00D84E2D">
            <w:pPr>
              <w:pStyle w:val="BasistekstEmtio"/>
            </w:pPr>
          </w:p>
        </w:tc>
        <w:tc>
          <w:tcPr>
            <w:tcW w:w="8959" w:type="dxa"/>
            <w:shd w:val="clear" w:color="auto" w:fill="auto"/>
          </w:tcPr>
          <w:p w14:paraId="1C6BFB4C" w14:textId="77777777" w:rsidR="00122BE4" w:rsidRPr="0081594A" w:rsidRDefault="00122BE4" w:rsidP="00D84E2D">
            <w:pPr>
              <w:pStyle w:val="BasistekstEmtio"/>
            </w:pPr>
          </w:p>
        </w:tc>
      </w:tr>
      <w:tr w:rsidR="00122BE4" w:rsidRPr="00965054" w14:paraId="231F331B" w14:textId="77777777" w:rsidTr="00F2627A">
        <w:tc>
          <w:tcPr>
            <w:tcW w:w="453" w:type="dxa"/>
          </w:tcPr>
          <w:p w14:paraId="56FDACE2" w14:textId="77777777" w:rsidR="00122BE4" w:rsidRPr="00B76C96" w:rsidRDefault="00122BE4" w:rsidP="00D84E2D">
            <w:pPr>
              <w:pStyle w:val="BasistekstEmtio"/>
              <w:rPr>
                <w:bCs/>
              </w:rPr>
            </w:pPr>
            <w:r>
              <w:rPr>
                <w:bCs/>
              </w:rPr>
              <w:t>6</w:t>
            </w:r>
          </w:p>
        </w:tc>
        <w:tc>
          <w:tcPr>
            <w:tcW w:w="3739" w:type="dxa"/>
            <w:shd w:val="clear" w:color="auto" w:fill="auto"/>
          </w:tcPr>
          <w:p w14:paraId="5CDE4420"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55E85A4A" w14:textId="77777777" w:rsidR="00122BE4" w:rsidRPr="0081594A" w:rsidRDefault="00122BE4" w:rsidP="00D84E2D">
            <w:pPr>
              <w:pStyle w:val="BasistekstEmtio"/>
            </w:pPr>
          </w:p>
        </w:tc>
        <w:tc>
          <w:tcPr>
            <w:tcW w:w="8959" w:type="dxa"/>
            <w:shd w:val="clear" w:color="auto" w:fill="auto"/>
          </w:tcPr>
          <w:p w14:paraId="4DDC9A7B" w14:textId="77777777" w:rsidR="00122BE4" w:rsidRPr="0081594A" w:rsidRDefault="00122BE4" w:rsidP="00D84E2D">
            <w:pPr>
              <w:pStyle w:val="BasistekstEmtio"/>
            </w:pPr>
          </w:p>
        </w:tc>
      </w:tr>
      <w:tr w:rsidR="00122BE4" w:rsidRPr="00965054" w14:paraId="7A547F1A" w14:textId="77777777" w:rsidTr="00F2627A">
        <w:tc>
          <w:tcPr>
            <w:tcW w:w="453" w:type="dxa"/>
          </w:tcPr>
          <w:p w14:paraId="7EF86527" w14:textId="77777777" w:rsidR="00122BE4" w:rsidRPr="00B76C96" w:rsidRDefault="00122BE4" w:rsidP="00D84E2D">
            <w:pPr>
              <w:pStyle w:val="BasistekstEmtio"/>
              <w:rPr>
                <w:bCs/>
              </w:rPr>
            </w:pPr>
            <w:r>
              <w:rPr>
                <w:bCs/>
              </w:rPr>
              <w:t>7</w:t>
            </w:r>
          </w:p>
        </w:tc>
        <w:tc>
          <w:tcPr>
            <w:tcW w:w="3739" w:type="dxa"/>
            <w:shd w:val="clear" w:color="auto" w:fill="auto"/>
          </w:tcPr>
          <w:p w14:paraId="1A4D7AE9" w14:textId="12F76F6A" w:rsidR="00122BE4" w:rsidRPr="00B76C96" w:rsidRDefault="00122BE4" w:rsidP="00D84E2D">
            <w:pPr>
              <w:pStyle w:val="BasistekstEmtio"/>
              <w:rPr>
                <w:bCs/>
              </w:rPr>
            </w:pPr>
            <w:r w:rsidRPr="00B76C96">
              <w:rPr>
                <w:bCs/>
              </w:rPr>
              <w:t>Start</w:t>
            </w:r>
            <w:r w:rsidR="00E57D9A">
              <w:rPr>
                <w:bCs/>
              </w:rPr>
              <w:t>- en eind</w:t>
            </w:r>
            <w:r w:rsidRPr="00B76C96">
              <w:rPr>
                <w:bCs/>
              </w:rPr>
              <w:t>datum opdracht</w:t>
            </w:r>
            <w:r w:rsidR="00E57D9A">
              <w:rPr>
                <w:bCs/>
              </w:rPr>
              <w:t xml:space="preserve">; datum </w:t>
            </w:r>
            <w:r w:rsidR="007E2285">
              <w:rPr>
                <w:bCs/>
              </w:rPr>
              <w:t>live-gang</w:t>
            </w:r>
          </w:p>
        </w:tc>
        <w:tc>
          <w:tcPr>
            <w:tcW w:w="2046" w:type="dxa"/>
            <w:shd w:val="clear" w:color="auto" w:fill="auto"/>
          </w:tcPr>
          <w:p w14:paraId="29710C4C" w14:textId="77777777" w:rsidR="00122BE4" w:rsidRPr="0081594A" w:rsidRDefault="00122BE4" w:rsidP="00D84E2D">
            <w:pPr>
              <w:pStyle w:val="BasistekstEmtio"/>
            </w:pPr>
          </w:p>
        </w:tc>
        <w:tc>
          <w:tcPr>
            <w:tcW w:w="8959" w:type="dxa"/>
            <w:shd w:val="clear" w:color="auto" w:fill="auto"/>
          </w:tcPr>
          <w:p w14:paraId="70F1764E" w14:textId="77777777" w:rsidR="00122BE4" w:rsidRPr="0081594A" w:rsidRDefault="00122BE4" w:rsidP="00D84E2D">
            <w:pPr>
              <w:pStyle w:val="BasistekstEmtio"/>
            </w:pPr>
          </w:p>
        </w:tc>
      </w:tr>
    </w:tbl>
    <w:p w14:paraId="6F01A275" w14:textId="77777777" w:rsidR="00712B90" w:rsidRDefault="00712B90"/>
    <w:tbl>
      <w:tblPr>
        <w:tblW w:w="1519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59"/>
      </w:tblGrid>
      <w:tr w:rsidR="00F2627A" w:rsidRPr="00965054" w14:paraId="34E3B2D8" w14:textId="77777777" w:rsidTr="00F2627A">
        <w:trPr>
          <w:trHeight w:val="640"/>
          <w:tblHeader/>
        </w:trPr>
        <w:tc>
          <w:tcPr>
            <w:tcW w:w="453" w:type="dxa"/>
          </w:tcPr>
          <w:p w14:paraId="4AA2092C" w14:textId="77777777" w:rsidR="00F2627A" w:rsidRPr="00B76C96" w:rsidRDefault="00F2627A" w:rsidP="00D84E2D">
            <w:pPr>
              <w:pStyle w:val="BasistekstEmtio"/>
              <w:rPr>
                <w:b/>
                <w:bCs/>
              </w:rPr>
            </w:pPr>
          </w:p>
        </w:tc>
        <w:tc>
          <w:tcPr>
            <w:tcW w:w="3739" w:type="dxa"/>
            <w:shd w:val="clear" w:color="auto" w:fill="auto"/>
          </w:tcPr>
          <w:p w14:paraId="4546B866" w14:textId="77777777" w:rsidR="00F2627A" w:rsidRPr="00B76C96" w:rsidRDefault="00F2627A" w:rsidP="00D84E2D">
            <w:pPr>
              <w:pStyle w:val="BasistekstEmtio"/>
              <w:rPr>
                <w:b/>
                <w:bCs/>
              </w:rPr>
            </w:pPr>
            <w:r>
              <w:rPr>
                <w:b/>
                <w:bCs/>
              </w:rPr>
              <w:t>C</w:t>
            </w:r>
            <w:r w:rsidRPr="00B76C96">
              <w:rPr>
                <w:b/>
                <w:bCs/>
              </w:rPr>
              <w:t>ompetenties</w:t>
            </w:r>
          </w:p>
        </w:tc>
        <w:tc>
          <w:tcPr>
            <w:tcW w:w="2046" w:type="dxa"/>
            <w:shd w:val="clear" w:color="auto" w:fill="auto"/>
          </w:tcPr>
          <w:p w14:paraId="451CEB9C" w14:textId="77777777" w:rsidR="00F2627A" w:rsidRPr="00B76C96" w:rsidRDefault="00F2627A" w:rsidP="00D84E2D">
            <w:pPr>
              <w:pStyle w:val="BasistekstEmtio"/>
              <w:rPr>
                <w:b/>
                <w:bCs/>
              </w:rPr>
            </w:pPr>
            <w:r w:rsidRPr="00B76C96">
              <w:rPr>
                <w:b/>
                <w:bCs/>
              </w:rPr>
              <w:t>Van toepassing ja/nee</w:t>
            </w:r>
          </w:p>
        </w:tc>
        <w:tc>
          <w:tcPr>
            <w:tcW w:w="8959" w:type="dxa"/>
            <w:shd w:val="clear" w:color="auto" w:fill="auto"/>
          </w:tcPr>
          <w:p w14:paraId="01878F40" w14:textId="77777777" w:rsidR="00F2627A" w:rsidRPr="00B76C96" w:rsidRDefault="00F2627A" w:rsidP="00D84E2D">
            <w:pPr>
              <w:pStyle w:val="BasistekstEmtio"/>
              <w:rPr>
                <w:b/>
                <w:bCs/>
              </w:rPr>
            </w:pPr>
            <w:r w:rsidRPr="00B76C96">
              <w:rPr>
                <w:b/>
                <w:bCs/>
              </w:rPr>
              <w:t xml:space="preserve">Onderbouwing van de </w:t>
            </w:r>
            <w:r>
              <w:rPr>
                <w:b/>
                <w:bCs/>
              </w:rPr>
              <w:t>competentie</w:t>
            </w:r>
          </w:p>
        </w:tc>
      </w:tr>
      <w:tr w:rsidR="00F2627A" w:rsidRPr="00965054" w14:paraId="60A451F5" w14:textId="77777777" w:rsidTr="00F2627A">
        <w:tc>
          <w:tcPr>
            <w:tcW w:w="453" w:type="dxa"/>
          </w:tcPr>
          <w:p w14:paraId="1E50E24F" w14:textId="3CB11E50" w:rsidR="00F2627A" w:rsidRDefault="00F2627A" w:rsidP="00D84E2D">
            <w:pPr>
              <w:pStyle w:val="BasistekstEmtio"/>
              <w:rPr>
                <w:bCs/>
              </w:rPr>
            </w:pPr>
            <w:r>
              <w:rPr>
                <w:bCs/>
              </w:rPr>
              <w:t>8</w:t>
            </w:r>
          </w:p>
        </w:tc>
        <w:tc>
          <w:tcPr>
            <w:tcW w:w="3739" w:type="dxa"/>
            <w:shd w:val="clear" w:color="auto" w:fill="auto"/>
          </w:tcPr>
          <w:p w14:paraId="3E5B8FE7" w14:textId="0647F08D" w:rsidR="00F2627A" w:rsidRPr="00B76C96" w:rsidRDefault="00F2627A" w:rsidP="003E75B4">
            <w:pPr>
              <w:pStyle w:val="BasistekstEmtio"/>
              <w:rPr>
                <w:bCs/>
              </w:rPr>
            </w:pPr>
            <w:r>
              <w:rPr>
                <w:bCs/>
              </w:rPr>
              <w:t xml:space="preserve">Uit de referentieopdracht blijkt kennis van en ervaring met </w:t>
            </w:r>
            <w:r w:rsidR="00253C35">
              <w:t>het digitaliseren van complexe subsidieprocessen en workflow-automatisering in de context van de Nederlandse (lokale) overheid en de daar geldende wetgeving (AWB, Archiefwet, AVG). Met complexe subsidieprocessen wordt bedoeld dat het proces van aanvragen en behandelen meerdere toetsingsmomenten omvat, vanuit verschillende rollen waarbij sprake kan zijn van interactie tussen aanvrager en het AFK medewerkers of tussen medewerkers van het AFK onderling.</w:t>
            </w:r>
          </w:p>
        </w:tc>
        <w:tc>
          <w:tcPr>
            <w:tcW w:w="2046" w:type="dxa"/>
            <w:shd w:val="clear" w:color="auto" w:fill="auto"/>
          </w:tcPr>
          <w:p w14:paraId="59AC5F24" w14:textId="77777777" w:rsidR="00F2627A" w:rsidRPr="0081594A" w:rsidRDefault="00F2627A" w:rsidP="00D84E2D">
            <w:pPr>
              <w:pStyle w:val="BasistekstEmtio"/>
            </w:pPr>
          </w:p>
        </w:tc>
        <w:tc>
          <w:tcPr>
            <w:tcW w:w="8959" w:type="dxa"/>
            <w:shd w:val="clear" w:color="auto" w:fill="auto"/>
          </w:tcPr>
          <w:p w14:paraId="44CADA32" w14:textId="77777777" w:rsidR="00F2627A" w:rsidRPr="0081594A" w:rsidRDefault="00F2627A" w:rsidP="00D84E2D">
            <w:pPr>
              <w:pStyle w:val="BasistekstEmtio"/>
            </w:pPr>
          </w:p>
        </w:tc>
      </w:tr>
      <w:tr w:rsidR="00F2627A" w:rsidRPr="00965054" w14:paraId="56FFAB7E" w14:textId="77777777" w:rsidTr="00F2627A">
        <w:tc>
          <w:tcPr>
            <w:tcW w:w="453" w:type="dxa"/>
          </w:tcPr>
          <w:p w14:paraId="1AE91EE4" w14:textId="4A8848D4" w:rsidR="00F2627A" w:rsidRDefault="00F2627A" w:rsidP="00122BE4">
            <w:pPr>
              <w:pStyle w:val="BasistekstEmtio"/>
              <w:rPr>
                <w:bCs/>
              </w:rPr>
            </w:pPr>
            <w:r>
              <w:rPr>
                <w:bCs/>
              </w:rPr>
              <w:t>9</w:t>
            </w:r>
          </w:p>
        </w:tc>
        <w:tc>
          <w:tcPr>
            <w:tcW w:w="3739" w:type="dxa"/>
            <w:shd w:val="clear" w:color="auto" w:fill="auto"/>
          </w:tcPr>
          <w:p w14:paraId="7C52C01B" w14:textId="49701B00" w:rsidR="00F2627A" w:rsidRDefault="00F2627A" w:rsidP="00122BE4">
            <w:r>
              <w:rPr>
                <w:bCs/>
              </w:rPr>
              <w:t xml:space="preserve">Uit de referentieopdracht blijkt kennis van en ervaring met </w:t>
            </w:r>
            <w:r w:rsidR="00232B48">
              <w:t xml:space="preserve">ontwikkeling op basis van </w:t>
            </w:r>
            <w:proofErr w:type="spellStart"/>
            <w:r w:rsidR="00232B48">
              <w:t>WordPress</w:t>
            </w:r>
            <w:proofErr w:type="spellEnd"/>
            <w:r w:rsidR="00232B48">
              <w:t xml:space="preserve"> en </w:t>
            </w:r>
            <w:proofErr w:type="spellStart"/>
            <w:r w:rsidR="00232B48">
              <w:t>Gravity</w:t>
            </w:r>
            <w:proofErr w:type="spellEnd"/>
            <w:r w:rsidR="00232B48">
              <w:t xml:space="preserve"> plug-ins (o.a. </w:t>
            </w:r>
            <w:proofErr w:type="spellStart"/>
            <w:r w:rsidR="00232B48">
              <w:t>Gravity</w:t>
            </w:r>
            <w:proofErr w:type="spellEnd"/>
            <w:r w:rsidR="00232B48">
              <w:t xml:space="preserve"> Flow; </w:t>
            </w:r>
            <w:proofErr w:type="spellStart"/>
            <w:r w:rsidR="00232B48">
              <w:t>Gravity</w:t>
            </w:r>
            <w:proofErr w:type="spellEnd"/>
            <w:r w:rsidR="00232B48">
              <w:t xml:space="preserve"> Forms; </w:t>
            </w:r>
            <w:proofErr w:type="spellStart"/>
            <w:r w:rsidR="00232B48">
              <w:t>Gravity</w:t>
            </w:r>
            <w:proofErr w:type="spellEnd"/>
            <w:r w:rsidR="00232B48">
              <w:t xml:space="preserve"> </w:t>
            </w:r>
            <w:proofErr w:type="spellStart"/>
            <w:r w:rsidR="00232B48">
              <w:t>Wiz</w:t>
            </w:r>
            <w:proofErr w:type="spellEnd"/>
            <w:r w:rsidR="00232B48">
              <w:t xml:space="preserve">; </w:t>
            </w:r>
            <w:proofErr w:type="spellStart"/>
            <w:r w:rsidR="00232B48">
              <w:t>GravityKit</w:t>
            </w:r>
            <w:proofErr w:type="spellEnd"/>
            <w:r w:rsidR="00232B48">
              <w:t xml:space="preserve">; </w:t>
            </w:r>
            <w:proofErr w:type="spellStart"/>
            <w:r w:rsidR="00232B48">
              <w:t>GravityView</w:t>
            </w:r>
            <w:proofErr w:type="spellEnd"/>
            <w:r w:rsidR="00232B48">
              <w:t xml:space="preserve">; </w:t>
            </w:r>
            <w:proofErr w:type="spellStart"/>
            <w:r w:rsidR="00232B48">
              <w:t>GravityWP</w:t>
            </w:r>
            <w:proofErr w:type="spellEnd"/>
            <w:r w:rsidR="00232B48">
              <w:t>) en overige relevante technologie</w:t>
            </w:r>
          </w:p>
        </w:tc>
        <w:tc>
          <w:tcPr>
            <w:tcW w:w="2046" w:type="dxa"/>
            <w:shd w:val="clear" w:color="auto" w:fill="auto"/>
          </w:tcPr>
          <w:p w14:paraId="0DA0BD41" w14:textId="77777777" w:rsidR="00F2627A" w:rsidRPr="0081594A" w:rsidRDefault="00F2627A" w:rsidP="00122BE4">
            <w:pPr>
              <w:pStyle w:val="BasistekstEmtio"/>
            </w:pPr>
          </w:p>
        </w:tc>
        <w:tc>
          <w:tcPr>
            <w:tcW w:w="8959" w:type="dxa"/>
            <w:shd w:val="clear" w:color="auto" w:fill="auto"/>
          </w:tcPr>
          <w:p w14:paraId="6A891A63" w14:textId="77777777" w:rsidR="00F2627A" w:rsidRPr="0081594A" w:rsidRDefault="00F2627A" w:rsidP="00122BE4">
            <w:pPr>
              <w:pStyle w:val="BasistekstEmtio"/>
            </w:pPr>
          </w:p>
        </w:tc>
      </w:tr>
      <w:tr w:rsidR="00F2627A" w:rsidRPr="00965054" w14:paraId="58BA2C14" w14:textId="77777777" w:rsidTr="00F2627A">
        <w:tc>
          <w:tcPr>
            <w:tcW w:w="453" w:type="dxa"/>
          </w:tcPr>
          <w:p w14:paraId="2962F6DD" w14:textId="7649F6D8" w:rsidR="00F2627A" w:rsidRDefault="00F2627A" w:rsidP="00122BE4">
            <w:pPr>
              <w:pStyle w:val="BasistekstEmtio"/>
              <w:rPr>
                <w:bCs/>
              </w:rPr>
            </w:pPr>
            <w:r>
              <w:rPr>
                <w:bCs/>
              </w:rPr>
              <w:t>10</w:t>
            </w:r>
          </w:p>
        </w:tc>
        <w:tc>
          <w:tcPr>
            <w:tcW w:w="3739" w:type="dxa"/>
            <w:shd w:val="clear" w:color="auto" w:fill="auto"/>
          </w:tcPr>
          <w:p w14:paraId="54A539F3" w14:textId="6C3E9EE7" w:rsidR="00F2627A" w:rsidRDefault="00F2627A" w:rsidP="00122BE4">
            <w:r w:rsidRPr="00FD6ACC">
              <w:rPr>
                <w:bCs/>
              </w:rPr>
              <w:t xml:space="preserve">Uit de referentieopdracht blijkt kennis van en ervaring met </w:t>
            </w:r>
            <w:r w:rsidR="00ED0B57">
              <w:t xml:space="preserve">ontwikkeling op basis van </w:t>
            </w:r>
            <w:proofErr w:type="spellStart"/>
            <w:r w:rsidR="00ED0B57">
              <w:t>continuous</w:t>
            </w:r>
            <w:proofErr w:type="spellEnd"/>
            <w:r w:rsidR="00ED0B57">
              <w:t xml:space="preserve"> </w:t>
            </w:r>
            <w:proofErr w:type="spellStart"/>
            <w:r w:rsidR="00ED0B57">
              <w:t>integration</w:t>
            </w:r>
            <w:proofErr w:type="spellEnd"/>
            <w:r w:rsidR="00ED0B57">
              <w:t xml:space="preserve"> / </w:t>
            </w:r>
            <w:proofErr w:type="spellStart"/>
            <w:r w:rsidR="00ED0B57">
              <w:t>continuous</w:t>
            </w:r>
            <w:proofErr w:type="spellEnd"/>
            <w:r w:rsidR="00ED0B57">
              <w:t xml:space="preserve"> delivery (CI/CD) met een agile aanpak</w:t>
            </w:r>
          </w:p>
        </w:tc>
        <w:tc>
          <w:tcPr>
            <w:tcW w:w="2046" w:type="dxa"/>
            <w:shd w:val="clear" w:color="auto" w:fill="auto"/>
          </w:tcPr>
          <w:p w14:paraId="61AD0BEC" w14:textId="77777777" w:rsidR="00F2627A" w:rsidRPr="0081594A" w:rsidRDefault="00F2627A" w:rsidP="00122BE4">
            <w:pPr>
              <w:pStyle w:val="BasistekstEmtio"/>
            </w:pPr>
          </w:p>
        </w:tc>
        <w:tc>
          <w:tcPr>
            <w:tcW w:w="8959" w:type="dxa"/>
            <w:shd w:val="clear" w:color="auto" w:fill="auto"/>
          </w:tcPr>
          <w:p w14:paraId="46AF451C" w14:textId="77777777" w:rsidR="00F2627A" w:rsidRPr="0081594A" w:rsidRDefault="00F2627A" w:rsidP="00122BE4">
            <w:pPr>
              <w:pStyle w:val="BasistekstEmtio"/>
            </w:pPr>
          </w:p>
        </w:tc>
      </w:tr>
      <w:tr w:rsidR="00F2627A" w:rsidRPr="00965054" w14:paraId="781593DA" w14:textId="77777777" w:rsidTr="00F2627A">
        <w:tc>
          <w:tcPr>
            <w:tcW w:w="453" w:type="dxa"/>
          </w:tcPr>
          <w:p w14:paraId="7939EBCE" w14:textId="3BB31F51" w:rsidR="00F2627A" w:rsidRDefault="00F2627A" w:rsidP="00122BE4">
            <w:pPr>
              <w:pStyle w:val="BasistekstEmtio"/>
              <w:rPr>
                <w:bCs/>
              </w:rPr>
            </w:pPr>
            <w:r>
              <w:rPr>
                <w:bCs/>
              </w:rPr>
              <w:t>11</w:t>
            </w:r>
          </w:p>
        </w:tc>
        <w:tc>
          <w:tcPr>
            <w:tcW w:w="3739" w:type="dxa"/>
            <w:shd w:val="clear" w:color="auto" w:fill="auto"/>
          </w:tcPr>
          <w:p w14:paraId="3E18374C" w14:textId="69DCA19C" w:rsidR="00F2627A" w:rsidRPr="00FD6ACC" w:rsidRDefault="00F2627A" w:rsidP="00122BE4">
            <w:pPr>
              <w:rPr>
                <w:bCs/>
              </w:rPr>
            </w:pPr>
            <w:r w:rsidRPr="00FD6ACC">
              <w:rPr>
                <w:bCs/>
              </w:rPr>
              <w:t xml:space="preserve">Uit de referentieopdracht blijkt kennis van en ervaring met </w:t>
            </w:r>
            <w:r w:rsidR="007F1344" w:rsidRPr="00446058">
              <w:t xml:space="preserve">het </w:t>
            </w:r>
            <w:r w:rsidR="002A6D6E">
              <w:t>doen van gebruikersonderzoek en het inzetten van gangbare user-</w:t>
            </w:r>
            <w:proofErr w:type="spellStart"/>
            <w:r w:rsidR="002A6D6E">
              <w:t>centered</w:t>
            </w:r>
            <w:proofErr w:type="spellEnd"/>
            <w:r w:rsidR="002A6D6E">
              <w:t xml:space="preserve"> design technieken zoals aanbevolen door Gebruiker Centraal</w:t>
            </w:r>
          </w:p>
        </w:tc>
        <w:tc>
          <w:tcPr>
            <w:tcW w:w="2046" w:type="dxa"/>
            <w:shd w:val="clear" w:color="auto" w:fill="auto"/>
          </w:tcPr>
          <w:p w14:paraId="420E2305" w14:textId="77777777" w:rsidR="00F2627A" w:rsidRPr="0081594A" w:rsidRDefault="00F2627A" w:rsidP="00122BE4">
            <w:pPr>
              <w:pStyle w:val="BasistekstEmtio"/>
            </w:pPr>
          </w:p>
        </w:tc>
        <w:tc>
          <w:tcPr>
            <w:tcW w:w="8959" w:type="dxa"/>
            <w:shd w:val="clear" w:color="auto" w:fill="auto"/>
          </w:tcPr>
          <w:p w14:paraId="33624A70" w14:textId="77777777" w:rsidR="00F2627A" w:rsidRPr="0081594A" w:rsidRDefault="00F2627A" w:rsidP="00122BE4">
            <w:pPr>
              <w:pStyle w:val="BasistekstEmtio"/>
            </w:pPr>
          </w:p>
        </w:tc>
      </w:tr>
      <w:tr w:rsidR="00BA1127" w:rsidRPr="00965054" w14:paraId="09D7C1FF" w14:textId="77777777" w:rsidTr="00F2627A">
        <w:tc>
          <w:tcPr>
            <w:tcW w:w="453" w:type="dxa"/>
          </w:tcPr>
          <w:p w14:paraId="16EE2557" w14:textId="4EF37C74" w:rsidR="00BA1127" w:rsidRDefault="00E20951" w:rsidP="00BA1127">
            <w:pPr>
              <w:pStyle w:val="BasistekstEmtio"/>
              <w:rPr>
                <w:bCs/>
              </w:rPr>
            </w:pPr>
            <w:r>
              <w:rPr>
                <w:bCs/>
              </w:rPr>
              <w:t>12</w:t>
            </w:r>
          </w:p>
        </w:tc>
        <w:tc>
          <w:tcPr>
            <w:tcW w:w="3739" w:type="dxa"/>
            <w:shd w:val="clear" w:color="auto" w:fill="auto"/>
          </w:tcPr>
          <w:p w14:paraId="491B48AE" w14:textId="7C9AD0AA" w:rsidR="00BA1127" w:rsidRPr="00FD6ACC" w:rsidRDefault="00BA1127" w:rsidP="00BA1127">
            <w:pPr>
              <w:rPr>
                <w:bCs/>
              </w:rPr>
            </w:pPr>
            <w:r w:rsidRPr="00DE34EB">
              <w:rPr>
                <w:bCs/>
              </w:rPr>
              <w:t xml:space="preserve">Uit de referentieopdracht blijkt kennis van en ervaring met </w:t>
            </w:r>
            <w:r w:rsidR="008D4476">
              <w:rPr>
                <w:bCs/>
              </w:rPr>
              <w:t xml:space="preserve">het </w:t>
            </w:r>
            <w:r w:rsidR="008D4476">
              <w:t xml:space="preserve">ontwikkelen van software op basis van publieke waarden blijkend uit ervaring met of bereidheid tot het delen en hergebruiken van kennis en resultaten uit relevante open source ontwikkeltrajecten zoals VNG Common </w:t>
            </w:r>
            <w:proofErr w:type="spellStart"/>
            <w:r w:rsidR="008D4476">
              <w:t>Ground</w:t>
            </w:r>
            <w:proofErr w:type="spellEnd"/>
            <w:r w:rsidR="008D4476">
              <w:t xml:space="preserve">; Open </w:t>
            </w:r>
            <w:proofErr w:type="spellStart"/>
            <w:r w:rsidR="008D4476">
              <w:t>WebConcept</w:t>
            </w:r>
            <w:proofErr w:type="spellEnd"/>
            <w:r w:rsidR="008D4476">
              <w:t>; NL Design System; Gebruiker Centraal en vergelijkbaar.</w:t>
            </w:r>
          </w:p>
        </w:tc>
        <w:tc>
          <w:tcPr>
            <w:tcW w:w="2046" w:type="dxa"/>
            <w:shd w:val="clear" w:color="auto" w:fill="auto"/>
          </w:tcPr>
          <w:p w14:paraId="36C01F64" w14:textId="77777777" w:rsidR="00BA1127" w:rsidRPr="0081594A" w:rsidRDefault="00BA1127" w:rsidP="00BA1127">
            <w:pPr>
              <w:pStyle w:val="BasistekstEmtio"/>
            </w:pPr>
          </w:p>
        </w:tc>
        <w:tc>
          <w:tcPr>
            <w:tcW w:w="8959" w:type="dxa"/>
            <w:shd w:val="clear" w:color="auto" w:fill="auto"/>
          </w:tcPr>
          <w:p w14:paraId="0381138D" w14:textId="77777777" w:rsidR="00BA1127" w:rsidRPr="0081594A" w:rsidRDefault="00BA1127" w:rsidP="00BA1127">
            <w:pPr>
              <w:pStyle w:val="BasistekstEmtio"/>
            </w:pPr>
          </w:p>
        </w:tc>
      </w:tr>
      <w:tr w:rsidR="00BA1127" w:rsidRPr="00965054" w14:paraId="09F75B04" w14:textId="77777777" w:rsidTr="00F2627A">
        <w:tc>
          <w:tcPr>
            <w:tcW w:w="453" w:type="dxa"/>
          </w:tcPr>
          <w:p w14:paraId="302421DD" w14:textId="367FD028" w:rsidR="00BA1127" w:rsidRDefault="00E20951" w:rsidP="00BA1127">
            <w:pPr>
              <w:pStyle w:val="BasistekstEmtio"/>
              <w:rPr>
                <w:bCs/>
              </w:rPr>
            </w:pPr>
            <w:r>
              <w:rPr>
                <w:bCs/>
              </w:rPr>
              <w:t>13</w:t>
            </w:r>
          </w:p>
        </w:tc>
        <w:tc>
          <w:tcPr>
            <w:tcW w:w="3739" w:type="dxa"/>
            <w:shd w:val="clear" w:color="auto" w:fill="auto"/>
          </w:tcPr>
          <w:p w14:paraId="7533D9B3" w14:textId="39652307" w:rsidR="00BA1127" w:rsidRPr="00FD6ACC" w:rsidRDefault="00BA1127" w:rsidP="00BA1127">
            <w:pPr>
              <w:rPr>
                <w:bCs/>
              </w:rPr>
            </w:pPr>
            <w:r w:rsidRPr="00DE34EB">
              <w:rPr>
                <w:bCs/>
              </w:rPr>
              <w:t xml:space="preserve">Uit de referentieopdracht blijkt kennis van en ervaring met </w:t>
            </w:r>
            <w:r w:rsidR="00A450DF">
              <w:rPr>
                <w:bCs/>
              </w:rPr>
              <w:t xml:space="preserve">het </w:t>
            </w:r>
            <w:r w:rsidR="00A450DF">
              <w:t>uitwerken</w:t>
            </w:r>
            <w:r w:rsidR="00A450DF" w:rsidRPr="00EC40FD">
              <w:t>, beheren en bewaken van een samenhangende duurzame technische architectuur op basis van nieuwe inzichten, veranderende eisen en interacties binnen het werkproces</w:t>
            </w:r>
          </w:p>
        </w:tc>
        <w:tc>
          <w:tcPr>
            <w:tcW w:w="2046" w:type="dxa"/>
            <w:shd w:val="clear" w:color="auto" w:fill="auto"/>
          </w:tcPr>
          <w:p w14:paraId="61338DA1" w14:textId="77777777" w:rsidR="00BA1127" w:rsidRPr="0081594A" w:rsidRDefault="00BA1127" w:rsidP="00BA1127">
            <w:pPr>
              <w:pStyle w:val="BasistekstEmtio"/>
            </w:pPr>
          </w:p>
        </w:tc>
        <w:tc>
          <w:tcPr>
            <w:tcW w:w="8959" w:type="dxa"/>
            <w:shd w:val="clear" w:color="auto" w:fill="auto"/>
          </w:tcPr>
          <w:p w14:paraId="11CD3F05" w14:textId="77777777" w:rsidR="00BA1127" w:rsidRPr="0081594A" w:rsidRDefault="00BA1127" w:rsidP="00BA1127">
            <w:pPr>
              <w:pStyle w:val="BasistekstEmtio"/>
            </w:pPr>
          </w:p>
        </w:tc>
      </w:tr>
    </w:tbl>
    <w:p w14:paraId="18207BCB" w14:textId="77777777" w:rsidR="00122BE4" w:rsidRDefault="00122BE4" w:rsidP="00122BE4"/>
    <w:p w14:paraId="3139DEA2" w14:textId="77777777" w:rsidR="00122BE4" w:rsidRDefault="00122BE4" w:rsidP="00122BE4"/>
    <w:p w14:paraId="141EB60F" w14:textId="77777777" w:rsidR="00122BE4" w:rsidRPr="00995232" w:rsidRDefault="00122BE4" w:rsidP="00122BE4">
      <w:pPr>
        <w:pStyle w:val="BasistekstEmtio"/>
        <w:ind w:left="-1276"/>
      </w:pPr>
      <w:r w:rsidRPr="00995232">
        <w:t>Ondergetekende verklaart bovenstaande tabel naar waarheid te hebben ingevuld.</w:t>
      </w:r>
    </w:p>
    <w:p w14:paraId="793B22AE"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768DD83A"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6CAE671E" w14:textId="4F5B5DC9" w:rsidR="00122BE4" w:rsidRPr="00995232" w:rsidRDefault="003E75B4" w:rsidP="00D84E2D">
            <w:pPr>
              <w:pStyle w:val="BasistekstEmtio"/>
            </w:pPr>
            <w:r>
              <w:t>Inschrijver</w:t>
            </w:r>
          </w:p>
          <w:p w14:paraId="79B6D81D" w14:textId="77777777" w:rsidR="00122BE4" w:rsidRPr="00995232" w:rsidRDefault="00122BE4" w:rsidP="00D84E2D">
            <w:pPr>
              <w:pStyle w:val="BasistekstEmtio"/>
            </w:pPr>
          </w:p>
        </w:tc>
      </w:tr>
      <w:tr w:rsidR="00122BE4" w:rsidRPr="00995232" w14:paraId="2F9E9EFE"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3AAD277A"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1FD03748" w14:textId="77777777" w:rsidR="00122BE4" w:rsidRPr="00995232" w:rsidRDefault="00122BE4" w:rsidP="00D84E2D">
            <w:pPr>
              <w:pStyle w:val="BasistekstEmtio"/>
            </w:pPr>
          </w:p>
          <w:p w14:paraId="11E59555" w14:textId="77777777" w:rsidR="00122BE4" w:rsidRPr="00995232" w:rsidRDefault="00122BE4" w:rsidP="00D84E2D">
            <w:pPr>
              <w:pStyle w:val="BasistekstEmtio"/>
            </w:pPr>
          </w:p>
        </w:tc>
      </w:tr>
      <w:tr w:rsidR="00122BE4" w:rsidRPr="00995232" w14:paraId="10172F5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73464A31"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6A99246C" w14:textId="77777777" w:rsidR="00122BE4" w:rsidRPr="00995232" w:rsidRDefault="00122BE4" w:rsidP="00D84E2D">
            <w:pPr>
              <w:pStyle w:val="BasistekstEmtio"/>
            </w:pPr>
          </w:p>
        </w:tc>
      </w:tr>
      <w:tr w:rsidR="00122BE4" w:rsidRPr="00995232" w14:paraId="145A74CB"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4809404"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33BB551D" w14:textId="77777777" w:rsidR="00122BE4" w:rsidRPr="00995232" w:rsidRDefault="00122BE4" w:rsidP="00D84E2D">
            <w:pPr>
              <w:pStyle w:val="BasistekstEmtio"/>
            </w:pPr>
          </w:p>
          <w:p w14:paraId="34BD1672" w14:textId="77777777" w:rsidR="00122BE4" w:rsidRPr="00995232" w:rsidRDefault="00122BE4" w:rsidP="00D84E2D">
            <w:pPr>
              <w:pStyle w:val="BasistekstEmtio"/>
            </w:pPr>
          </w:p>
          <w:p w14:paraId="5512F63E" w14:textId="77777777" w:rsidR="00122BE4" w:rsidRPr="00995232" w:rsidRDefault="00122BE4" w:rsidP="00D84E2D">
            <w:pPr>
              <w:pStyle w:val="BasistekstEmtio"/>
            </w:pPr>
          </w:p>
          <w:p w14:paraId="537D98C4" w14:textId="77777777" w:rsidR="00122BE4" w:rsidRPr="00995232" w:rsidRDefault="00122BE4" w:rsidP="00D84E2D">
            <w:pPr>
              <w:pStyle w:val="BasistekstEmtio"/>
            </w:pPr>
          </w:p>
        </w:tc>
      </w:tr>
      <w:tr w:rsidR="00122BE4" w:rsidRPr="00995232" w14:paraId="393AB307"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3F3E33"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2E421C0C" w14:textId="77777777" w:rsidR="00122BE4" w:rsidRPr="00995232" w:rsidRDefault="00122BE4" w:rsidP="00D84E2D">
            <w:pPr>
              <w:pStyle w:val="BasistekstEmtio"/>
            </w:pPr>
          </w:p>
        </w:tc>
      </w:tr>
    </w:tbl>
    <w:p w14:paraId="3EABBD5C" w14:textId="77777777" w:rsidR="00F56045" w:rsidRDefault="00F56045" w:rsidP="003F3547">
      <w:pPr>
        <w:pStyle w:val="BasistekstEmtio"/>
      </w:pPr>
    </w:p>
    <w:sectPr w:rsidR="00F56045" w:rsidSect="00122BE4">
      <w:headerReference w:type="default" r:id="rId11"/>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B2B84" w14:textId="77777777" w:rsidR="00EE4D15" w:rsidRPr="003F3547" w:rsidRDefault="00EE4D15" w:rsidP="003F3547">
      <w:pPr>
        <w:pStyle w:val="Voettekst"/>
      </w:pPr>
    </w:p>
  </w:endnote>
  <w:endnote w:type="continuationSeparator" w:id="0">
    <w:p w14:paraId="471B83AF" w14:textId="77777777" w:rsidR="00EE4D15" w:rsidRPr="003F3547" w:rsidRDefault="00EE4D15"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Black">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5C103" w14:textId="77777777" w:rsidR="00EE4D15" w:rsidRPr="003F3547" w:rsidRDefault="00EE4D15" w:rsidP="003F3547">
      <w:pPr>
        <w:pStyle w:val="Voettekst"/>
      </w:pPr>
    </w:p>
  </w:footnote>
  <w:footnote w:type="continuationSeparator" w:id="0">
    <w:p w14:paraId="7CA7D814" w14:textId="77777777" w:rsidR="00EE4D15" w:rsidRPr="003F3547" w:rsidRDefault="00EE4D15"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63260"/>
      <w:docPartObj>
        <w:docPartGallery w:val="Page Numbers (Top of Page)"/>
        <w:docPartUnique/>
      </w:docPartObj>
    </w:sdtPr>
    <w:sdtEndPr/>
    <w:sdtContent>
      <w:p w14:paraId="02085FDA" w14:textId="77777777" w:rsidR="00E314EE" w:rsidRDefault="00E314EE" w:rsidP="00E314EE">
        <w:pPr>
          <w:pStyle w:val="Koptekst"/>
          <w:jc w:val="right"/>
        </w:pPr>
        <w:r>
          <w:fldChar w:fldCharType="begin"/>
        </w:r>
        <w:r>
          <w:instrText>PAGE   \* MERGEFORMAT</w:instrText>
        </w:r>
        <w:r>
          <w:fldChar w:fldCharType="separate"/>
        </w:r>
        <w:r w:rsidR="00AC30E9">
          <w:rPr>
            <w:noProof/>
          </w:rPr>
          <w:t>2</w:t>
        </w:r>
        <w:r>
          <w:fldChar w:fldCharType="end"/>
        </w:r>
      </w:p>
    </w:sdtContent>
  </w:sdt>
  <w:p w14:paraId="1651DDED" w14:textId="61A966F0" w:rsidR="00122BE4" w:rsidRDefault="001963E5" w:rsidP="00122BE4">
    <w:pPr>
      <w:pStyle w:val="Koptekst"/>
      <w:jc w:val="right"/>
    </w:pPr>
    <w:r>
      <w:rPr>
        <w:noProof/>
      </w:rPr>
      <w:drawing>
        <wp:inline distT="0" distB="0" distL="0" distR="0" wp14:anchorId="3ADEEB2A" wp14:editId="14F08C44">
          <wp:extent cx="2484120" cy="745490"/>
          <wp:effectExtent l="0" t="0" r="0" b="0"/>
          <wp:docPr id="12377310" name="Afbeelding 1" descr="Afbeelding met tekst, Lettertype, Graphics,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310" name="Afbeelding 1" descr="Afbeelding met tekst, Lettertype, Graphics, logo&#10;&#10;Door AI gegenereerde inhoud is mogelijk onjuist."/>
                  <pic:cNvPicPr/>
                </pic:nvPicPr>
                <pic:blipFill>
                  <a:blip r:embed="rId1"/>
                  <a:stretch>
                    <a:fillRect/>
                  </a:stretch>
                </pic:blipFill>
                <pic:spPr>
                  <a:xfrm>
                    <a:off x="0" y="0"/>
                    <a:ext cx="2484120" cy="7454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8"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0"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1"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4" w15:restartNumberingAfterBreak="0">
    <w:nsid w:val="6C6644DD"/>
    <w:multiLevelType w:val="multilevel"/>
    <w:tmpl w:val="9E50E438"/>
    <w:numStyleLink w:val="OpsommingbolletjeEmtio"/>
  </w:abstractNum>
  <w:abstractNum w:abstractNumId="25" w15:restartNumberingAfterBreak="0">
    <w:nsid w:val="6CAB1E63"/>
    <w:multiLevelType w:val="multilevel"/>
    <w:tmpl w:val="7FB6E594"/>
    <w:numStyleLink w:val="AgendapuntlijstEmtio"/>
  </w:abstractNum>
  <w:abstractNum w:abstractNumId="26" w15:restartNumberingAfterBreak="0">
    <w:nsid w:val="6E7370EC"/>
    <w:multiLevelType w:val="multilevel"/>
    <w:tmpl w:val="9200769E"/>
    <w:numStyleLink w:val="OpsommingkleineletterEmtio"/>
  </w:abstractNum>
  <w:abstractNum w:abstractNumId="27" w15:restartNumberingAfterBreak="0">
    <w:nsid w:val="7038598F"/>
    <w:multiLevelType w:val="multilevel"/>
    <w:tmpl w:val="90A8103A"/>
    <w:numStyleLink w:val="BijlagenummeringEmtio"/>
  </w:abstractNum>
  <w:abstractNum w:abstractNumId="28" w15:restartNumberingAfterBreak="0">
    <w:nsid w:val="70EC4E8C"/>
    <w:multiLevelType w:val="multilevel"/>
    <w:tmpl w:val="C9FA2D30"/>
    <w:numStyleLink w:val="OpsommingopenrondjeEmtio"/>
  </w:abstractNum>
  <w:abstractNum w:abstractNumId="29" w15:restartNumberingAfterBreak="0">
    <w:nsid w:val="76AE427F"/>
    <w:multiLevelType w:val="multilevel"/>
    <w:tmpl w:val="8576664C"/>
    <w:numStyleLink w:val="OpsommingtekenEmtio"/>
  </w:abstractNum>
  <w:abstractNum w:abstractNumId="30" w15:restartNumberingAfterBreak="0">
    <w:nsid w:val="79AE6CDF"/>
    <w:multiLevelType w:val="multilevel"/>
    <w:tmpl w:val="B4BACAD8"/>
    <w:numStyleLink w:val="OpsommingstreepjeEmtio"/>
  </w:abstractNum>
  <w:abstractNum w:abstractNumId="31" w15:restartNumberingAfterBreak="0">
    <w:nsid w:val="7EB07727"/>
    <w:multiLevelType w:val="hybridMultilevel"/>
    <w:tmpl w:val="8576664C"/>
    <w:numStyleLink w:val="OpsommingtekenEmtio"/>
  </w:abstractNum>
  <w:num w:numId="1" w16cid:durableId="466049745">
    <w:abstractNumId w:val="10"/>
  </w:num>
  <w:num w:numId="2" w16cid:durableId="1792632002">
    <w:abstractNumId w:val="18"/>
  </w:num>
  <w:num w:numId="3" w16cid:durableId="939071598">
    <w:abstractNumId w:val="20"/>
  </w:num>
  <w:num w:numId="4" w16cid:durableId="1819296978">
    <w:abstractNumId w:val="11"/>
  </w:num>
  <w:num w:numId="5" w16cid:durableId="860096181">
    <w:abstractNumId w:val="22"/>
  </w:num>
  <w:num w:numId="6" w16cid:durableId="1094982409">
    <w:abstractNumId w:val="14"/>
  </w:num>
  <w:num w:numId="7" w16cid:durableId="1244298258">
    <w:abstractNumId w:val="13"/>
  </w:num>
  <w:num w:numId="8" w16cid:durableId="1360549025">
    <w:abstractNumId w:val="17"/>
  </w:num>
  <w:num w:numId="9" w16cid:durableId="850755398">
    <w:abstractNumId w:val="19"/>
  </w:num>
  <w:num w:numId="10" w16cid:durableId="1861430713">
    <w:abstractNumId w:val="23"/>
  </w:num>
  <w:num w:numId="11" w16cid:durableId="630331530">
    <w:abstractNumId w:val="16"/>
  </w:num>
  <w:num w:numId="12" w16cid:durableId="320354556">
    <w:abstractNumId w:val="9"/>
  </w:num>
  <w:num w:numId="13" w16cid:durableId="949245332">
    <w:abstractNumId w:val="7"/>
  </w:num>
  <w:num w:numId="14" w16cid:durableId="126898667">
    <w:abstractNumId w:val="6"/>
  </w:num>
  <w:num w:numId="15" w16cid:durableId="588268501">
    <w:abstractNumId w:val="5"/>
  </w:num>
  <w:num w:numId="16" w16cid:durableId="1163396000">
    <w:abstractNumId w:val="4"/>
  </w:num>
  <w:num w:numId="17" w16cid:durableId="379480129">
    <w:abstractNumId w:val="8"/>
  </w:num>
  <w:num w:numId="18" w16cid:durableId="1475096581">
    <w:abstractNumId w:val="3"/>
  </w:num>
  <w:num w:numId="19" w16cid:durableId="123040256">
    <w:abstractNumId w:val="2"/>
  </w:num>
  <w:num w:numId="20" w16cid:durableId="1694309588">
    <w:abstractNumId w:val="1"/>
  </w:num>
  <w:num w:numId="21" w16cid:durableId="488601305">
    <w:abstractNumId w:val="0"/>
  </w:num>
  <w:num w:numId="22" w16cid:durableId="1749838620">
    <w:abstractNumId w:val="26"/>
  </w:num>
  <w:num w:numId="23" w16cid:durableId="1995913426">
    <w:abstractNumId w:val="15"/>
  </w:num>
  <w:num w:numId="24" w16cid:durableId="1031489971">
    <w:abstractNumId w:val="21"/>
  </w:num>
  <w:num w:numId="25" w16cid:durableId="275139218">
    <w:abstractNumId w:val="25"/>
  </w:num>
  <w:num w:numId="26" w16cid:durableId="728070624">
    <w:abstractNumId w:val="24"/>
  </w:num>
  <w:num w:numId="27" w16cid:durableId="116919560">
    <w:abstractNumId w:val="28"/>
  </w:num>
  <w:num w:numId="28" w16cid:durableId="1901799">
    <w:abstractNumId w:val="30"/>
  </w:num>
  <w:num w:numId="29" w16cid:durableId="674840910">
    <w:abstractNumId w:val="12"/>
  </w:num>
  <w:num w:numId="30" w16cid:durableId="533807118">
    <w:abstractNumId w:val="27"/>
  </w:num>
  <w:num w:numId="31" w16cid:durableId="6833650">
    <w:abstractNumId w:val="29"/>
  </w:num>
  <w:num w:numId="32" w16cid:durableId="1941720077">
    <w:abstractNumId w:val="31"/>
  </w:num>
  <w:num w:numId="33" w16cid:durableId="1277446101">
    <w:abstractNumId w:val="31"/>
    <w:lvlOverride w:ilvl="0">
      <w:lvl w:ilvl="0" w:tplc="CDBE6D22">
        <w:numFmt w:val="bullet"/>
        <w:lvlText w:val="•"/>
        <w:lvlJc w:val="left"/>
        <w:pPr>
          <w:ind w:left="284" w:hanging="284"/>
        </w:pPr>
        <w:rPr>
          <w:rFonts w:ascii="Montserrat Black" w:hAnsi="Montserrat Black" w:hint="default"/>
        </w:rPr>
      </w:lvl>
    </w:lvlOverride>
  </w:num>
  <w:num w:numId="34" w16cid:durableId="1129126559">
    <w:abstractNumId w:val="18"/>
    <w:lvlOverride w:ilvl="0">
      <w:lvl w:ilvl="0">
        <w:start w:val="1"/>
        <w:numFmt w:val="decimal"/>
        <w:pStyle w:val="Opsommingnummer1eniveauEmtio"/>
        <w:lvlText w:val="%1"/>
        <w:lvlJc w:val="left"/>
        <w:pPr>
          <w:ind w:left="284" w:hanging="284"/>
        </w:pPr>
        <w:rPr>
          <w:rFonts w:hint="default"/>
        </w:rPr>
      </w:lvl>
    </w:lvlOverride>
    <w:lvlOverride w:ilvl="1">
      <w:lvl w:ilvl="1">
        <w:start w:val="1"/>
        <w:numFmt w:val="decimal"/>
        <w:pStyle w:val="Opsommingnummer2eniveauEmtio"/>
        <w:lvlText w:val="%2"/>
        <w:lvlJc w:val="left"/>
        <w:pPr>
          <w:ind w:left="568" w:hanging="284"/>
        </w:pPr>
        <w:rPr>
          <w:rFonts w:hint="default"/>
        </w:rPr>
      </w:lvl>
    </w:lvlOverride>
    <w:lvlOverride w:ilvl="2">
      <w:lvl w:ilvl="2">
        <w:start w:val="1"/>
        <w:numFmt w:val="decimal"/>
        <w:pStyle w:val="Opsommingnummer3eniveauEmtio"/>
        <w:lvlText w:val="%3"/>
        <w:lvlJc w:val="left"/>
        <w:pPr>
          <w:ind w:left="852" w:hanging="284"/>
        </w:pPr>
        <w:rPr>
          <w:rFonts w:hint="default"/>
        </w:rPr>
      </w:lvl>
    </w:lvlOverride>
    <w:lvlOverride w:ilvl="3">
      <w:lvl w:ilvl="3">
        <w:start w:val="1"/>
        <w:numFmt w:val="decimal"/>
        <w:lvlText w:val="%4"/>
        <w:lvlJc w:val="left"/>
        <w:pPr>
          <w:ind w:left="1136" w:hanging="284"/>
        </w:pPr>
        <w:rPr>
          <w:rFonts w:hint="default"/>
        </w:rPr>
      </w:lvl>
    </w:lvlOverride>
    <w:lvlOverride w:ilvl="4">
      <w:lvl w:ilvl="4">
        <w:start w:val="1"/>
        <w:numFmt w:val="decimal"/>
        <w:lvlText w:val="%5"/>
        <w:lvlJc w:val="left"/>
        <w:pPr>
          <w:ind w:left="1420" w:hanging="284"/>
        </w:pPr>
        <w:rPr>
          <w:rFonts w:hint="default"/>
        </w:rPr>
      </w:lvl>
    </w:lvlOverride>
    <w:lvlOverride w:ilvl="5">
      <w:lvl w:ilvl="5">
        <w:start w:val="1"/>
        <w:numFmt w:val="decimal"/>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decimal"/>
        <w:lvlText w:val="%8"/>
        <w:lvlJc w:val="left"/>
        <w:pPr>
          <w:ind w:left="2272" w:hanging="284"/>
        </w:pPr>
        <w:rPr>
          <w:rFonts w:hint="default"/>
        </w:rPr>
      </w:lvl>
    </w:lvlOverride>
    <w:lvlOverride w:ilvl="8">
      <w:lvl w:ilvl="8">
        <w:start w:val="1"/>
        <w:numFmt w:val="decimal"/>
        <w:lvlText w:val="%9"/>
        <w:lvlJc w:val="left"/>
        <w:pPr>
          <w:ind w:left="2556" w:hanging="284"/>
        </w:pPr>
        <w:rPr>
          <w:rFonts w:hint="default"/>
        </w:rPr>
      </w:lvl>
    </w:lvlOverride>
  </w:num>
  <w:num w:numId="35" w16cid:durableId="781613056">
    <w:abstractNumId w:val="18"/>
    <w:lvlOverride w:ilvl="0">
      <w:lvl w:ilvl="0">
        <w:numFmt w:val="decimal"/>
        <w:pStyle w:val="Opsommingnummer1eniveauEmtio"/>
        <w:lvlText w:val="%1"/>
        <w:lvlJc w:val="left"/>
        <w:pPr>
          <w:ind w:left="284" w:hanging="284"/>
        </w:pPr>
        <w:rPr>
          <w:rFonts w:hint="default"/>
        </w:rPr>
      </w:lvl>
    </w:lvlOverride>
    <w:lvlOverride w:ilvl="1">
      <w:lvl w:ilvl="1">
        <w:numFmt w:val="decimal"/>
        <w:pStyle w:val="Opsommingnummer2eniveauEmtio"/>
        <w:lvlText w:val="%2"/>
        <w:lvlJc w:val="left"/>
        <w:pPr>
          <w:ind w:left="568" w:hanging="284"/>
        </w:pPr>
        <w:rPr>
          <w:rFonts w:hint="default"/>
        </w:rPr>
      </w:lvl>
    </w:lvlOverride>
    <w:lvlOverride w:ilvl="2">
      <w:lvl w:ilvl="2">
        <w:numFmt w:val="decimal"/>
        <w:pStyle w:val="Opsommingnummer3eniveauEmtio"/>
        <w:lvlText w:val="%3"/>
        <w:lvlJc w:val="left"/>
        <w:pPr>
          <w:ind w:left="852" w:hanging="284"/>
        </w:pPr>
        <w:rPr>
          <w:rFonts w:hint="default"/>
        </w:rPr>
      </w:lvl>
    </w:lvlOverride>
    <w:lvlOverride w:ilvl="3">
      <w:lvl w:ilvl="3">
        <w:numFmt w:val="decimal"/>
        <w:lvlText w:val="%4"/>
        <w:lvlJc w:val="left"/>
        <w:pPr>
          <w:ind w:left="1136" w:hanging="284"/>
        </w:pPr>
        <w:rPr>
          <w:rFonts w:hint="default"/>
        </w:rPr>
      </w:lvl>
    </w:lvlOverride>
    <w:lvlOverride w:ilvl="4">
      <w:lvl w:ilvl="4">
        <w:numFmt w:val="decimal"/>
        <w:lvlText w:val="%5"/>
        <w:lvlJc w:val="left"/>
        <w:pPr>
          <w:ind w:left="1420" w:hanging="284"/>
        </w:pPr>
        <w:rPr>
          <w:rFonts w:hint="default"/>
        </w:rPr>
      </w:lvl>
    </w:lvlOverride>
    <w:lvlOverride w:ilvl="5">
      <w:lvl w:ilvl="5">
        <w:numFmt w:val="decimal"/>
        <w:lvlText w:val="%6"/>
        <w:lvlJc w:val="left"/>
        <w:pPr>
          <w:ind w:left="1704" w:hanging="284"/>
        </w:pPr>
        <w:rPr>
          <w:rFonts w:hint="default"/>
        </w:rPr>
      </w:lvl>
    </w:lvlOverride>
    <w:lvlOverride w:ilvl="6">
      <w:lvl w:ilvl="6">
        <w:numFmt w:val="decimal"/>
        <w:lvlText w:val="%7"/>
        <w:lvlJc w:val="left"/>
        <w:pPr>
          <w:ind w:left="1988" w:hanging="284"/>
        </w:pPr>
        <w:rPr>
          <w:rFonts w:hint="default"/>
        </w:rPr>
      </w:lvl>
    </w:lvlOverride>
    <w:lvlOverride w:ilvl="7">
      <w:lvl w:ilvl="7">
        <w:numFmt w:val="decimal"/>
        <w:lvlText w:val="%8"/>
        <w:lvlJc w:val="left"/>
        <w:pPr>
          <w:ind w:left="2272" w:hanging="284"/>
        </w:pPr>
        <w:rPr>
          <w:rFonts w:hint="default"/>
        </w:rPr>
      </w:lvl>
    </w:lvlOverride>
    <w:lvlOverride w:ilvl="8">
      <w:lvl w:ilvl="8">
        <w:numFmt w:val="decimal"/>
        <w:lvlText w:val="%9"/>
        <w:lvlJc w:val="left"/>
        <w:pPr>
          <w:ind w:left="2556" w:hanging="284"/>
        </w:pPr>
        <w:rPr>
          <w:rFont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BE4"/>
    <w:rsid w:val="00004562"/>
    <w:rsid w:val="00006237"/>
    <w:rsid w:val="0000663D"/>
    <w:rsid w:val="00010D95"/>
    <w:rsid w:val="00011BFA"/>
    <w:rsid w:val="00012581"/>
    <w:rsid w:val="0002562D"/>
    <w:rsid w:val="000331E1"/>
    <w:rsid w:val="0003377A"/>
    <w:rsid w:val="00035232"/>
    <w:rsid w:val="000418EF"/>
    <w:rsid w:val="00042467"/>
    <w:rsid w:val="00042490"/>
    <w:rsid w:val="00042500"/>
    <w:rsid w:val="0004513F"/>
    <w:rsid w:val="00050D4B"/>
    <w:rsid w:val="0005205D"/>
    <w:rsid w:val="00052426"/>
    <w:rsid w:val="00052FF4"/>
    <w:rsid w:val="00053E43"/>
    <w:rsid w:val="0005430B"/>
    <w:rsid w:val="0005732F"/>
    <w:rsid w:val="00060731"/>
    <w:rsid w:val="00064689"/>
    <w:rsid w:val="00066DF0"/>
    <w:rsid w:val="00074DAC"/>
    <w:rsid w:val="0007714E"/>
    <w:rsid w:val="0009698A"/>
    <w:rsid w:val="000A1B78"/>
    <w:rsid w:val="000B0B8C"/>
    <w:rsid w:val="000B4190"/>
    <w:rsid w:val="000C0969"/>
    <w:rsid w:val="000C1A1A"/>
    <w:rsid w:val="000D24EE"/>
    <w:rsid w:val="000D6AB7"/>
    <w:rsid w:val="000E1539"/>
    <w:rsid w:val="000E1565"/>
    <w:rsid w:val="000E55A1"/>
    <w:rsid w:val="000E6E43"/>
    <w:rsid w:val="000F074E"/>
    <w:rsid w:val="000F213A"/>
    <w:rsid w:val="000F2D93"/>
    <w:rsid w:val="000F650E"/>
    <w:rsid w:val="00100B98"/>
    <w:rsid w:val="00106601"/>
    <w:rsid w:val="00110A9F"/>
    <w:rsid w:val="001170AE"/>
    <w:rsid w:val="00122BE4"/>
    <w:rsid w:val="00122DED"/>
    <w:rsid w:val="00132265"/>
    <w:rsid w:val="00134E43"/>
    <w:rsid w:val="00135A2A"/>
    <w:rsid w:val="00135E7B"/>
    <w:rsid w:val="00137CBB"/>
    <w:rsid w:val="00145B8E"/>
    <w:rsid w:val="0014640F"/>
    <w:rsid w:val="00152E4D"/>
    <w:rsid w:val="001579D8"/>
    <w:rsid w:val="001639F5"/>
    <w:rsid w:val="0016402A"/>
    <w:rsid w:val="0018093D"/>
    <w:rsid w:val="00187A59"/>
    <w:rsid w:val="00194838"/>
    <w:rsid w:val="001963E5"/>
    <w:rsid w:val="001B1B37"/>
    <w:rsid w:val="001B4630"/>
    <w:rsid w:val="001B4C7E"/>
    <w:rsid w:val="001C11BE"/>
    <w:rsid w:val="001C6232"/>
    <w:rsid w:val="001C63E7"/>
    <w:rsid w:val="001D2384"/>
    <w:rsid w:val="001D2A06"/>
    <w:rsid w:val="001E2293"/>
    <w:rsid w:val="001E34AC"/>
    <w:rsid w:val="001E57DA"/>
    <w:rsid w:val="001E5F7F"/>
    <w:rsid w:val="001F4E5C"/>
    <w:rsid w:val="001F57CF"/>
    <w:rsid w:val="001F5B4F"/>
    <w:rsid w:val="001F5C28"/>
    <w:rsid w:val="001F6547"/>
    <w:rsid w:val="001F66B9"/>
    <w:rsid w:val="002041B3"/>
    <w:rsid w:val="0020548B"/>
    <w:rsid w:val="0020607F"/>
    <w:rsid w:val="00206E2A"/>
    <w:rsid w:val="00206FF8"/>
    <w:rsid w:val="002071A6"/>
    <w:rsid w:val="00207475"/>
    <w:rsid w:val="002074B2"/>
    <w:rsid w:val="00211531"/>
    <w:rsid w:val="00211760"/>
    <w:rsid w:val="00216489"/>
    <w:rsid w:val="00220A9C"/>
    <w:rsid w:val="002256D8"/>
    <w:rsid w:val="00225889"/>
    <w:rsid w:val="00230B64"/>
    <w:rsid w:val="00232B48"/>
    <w:rsid w:val="00236DE9"/>
    <w:rsid w:val="00242226"/>
    <w:rsid w:val="002518D2"/>
    <w:rsid w:val="00252B9A"/>
    <w:rsid w:val="00253C35"/>
    <w:rsid w:val="00254088"/>
    <w:rsid w:val="00256039"/>
    <w:rsid w:val="00257AA9"/>
    <w:rsid w:val="00262D4E"/>
    <w:rsid w:val="002646C8"/>
    <w:rsid w:val="00280D1D"/>
    <w:rsid w:val="00282B5D"/>
    <w:rsid w:val="00283592"/>
    <w:rsid w:val="00286914"/>
    <w:rsid w:val="00294CD2"/>
    <w:rsid w:val="002A2E44"/>
    <w:rsid w:val="002A6D6E"/>
    <w:rsid w:val="002B08A4"/>
    <w:rsid w:val="002B2998"/>
    <w:rsid w:val="002B64EE"/>
    <w:rsid w:val="002C46FB"/>
    <w:rsid w:val="002D0E88"/>
    <w:rsid w:val="002D52B2"/>
    <w:rsid w:val="002D6BBC"/>
    <w:rsid w:val="002E2611"/>
    <w:rsid w:val="002E274E"/>
    <w:rsid w:val="002E68CD"/>
    <w:rsid w:val="002F678C"/>
    <w:rsid w:val="002F7B77"/>
    <w:rsid w:val="003063C0"/>
    <w:rsid w:val="0031243A"/>
    <w:rsid w:val="00312D26"/>
    <w:rsid w:val="00317DEA"/>
    <w:rsid w:val="00322A9F"/>
    <w:rsid w:val="00323121"/>
    <w:rsid w:val="00334D4B"/>
    <w:rsid w:val="00335B5E"/>
    <w:rsid w:val="00337DDE"/>
    <w:rsid w:val="00345315"/>
    <w:rsid w:val="00346631"/>
    <w:rsid w:val="00347094"/>
    <w:rsid w:val="003519FA"/>
    <w:rsid w:val="00361EB2"/>
    <w:rsid w:val="0036336D"/>
    <w:rsid w:val="00364B2C"/>
    <w:rsid w:val="00364E1D"/>
    <w:rsid w:val="00365254"/>
    <w:rsid w:val="00365327"/>
    <w:rsid w:val="00374C23"/>
    <w:rsid w:val="00374D9A"/>
    <w:rsid w:val="00377612"/>
    <w:rsid w:val="00382603"/>
    <w:rsid w:val="00383954"/>
    <w:rsid w:val="00385AAF"/>
    <w:rsid w:val="0039126D"/>
    <w:rsid w:val="0039645D"/>
    <w:rsid w:val="003964D4"/>
    <w:rsid w:val="0039656A"/>
    <w:rsid w:val="003A5ED3"/>
    <w:rsid w:val="003A6677"/>
    <w:rsid w:val="003B14A0"/>
    <w:rsid w:val="003B595E"/>
    <w:rsid w:val="003B705C"/>
    <w:rsid w:val="003D04B7"/>
    <w:rsid w:val="003D09E4"/>
    <w:rsid w:val="003D414A"/>
    <w:rsid w:val="003D49E5"/>
    <w:rsid w:val="003E30F2"/>
    <w:rsid w:val="003E3B7D"/>
    <w:rsid w:val="003E71AA"/>
    <w:rsid w:val="003E75B4"/>
    <w:rsid w:val="003E766F"/>
    <w:rsid w:val="003F2747"/>
    <w:rsid w:val="003F3547"/>
    <w:rsid w:val="003F3A71"/>
    <w:rsid w:val="003F768C"/>
    <w:rsid w:val="004001AF"/>
    <w:rsid w:val="00400A80"/>
    <w:rsid w:val="00410F28"/>
    <w:rsid w:val="0041202A"/>
    <w:rsid w:val="0041674F"/>
    <w:rsid w:val="0041780D"/>
    <w:rsid w:val="0042594D"/>
    <w:rsid w:val="004324F5"/>
    <w:rsid w:val="00433053"/>
    <w:rsid w:val="00441382"/>
    <w:rsid w:val="00451FDB"/>
    <w:rsid w:val="004564A6"/>
    <w:rsid w:val="00460433"/>
    <w:rsid w:val="00463D93"/>
    <w:rsid w:val="004656F6"/>
    <w:rsid w:val="004659D3"/>
    <w:rsid w:val="00466D71"/>
    <w:rsid w:val="00467430"/>
    <w:rsid w:val="00471C0F"/>
    <w:rsid w:val="00472E5E"/>
    <w:rsid w:val="004733C3"/>
    <w:rsid w:val="0047392D"/>
    <w:rsid w:val="0047518D"/>
    <w:rsid w:val="004804E1"/>
    <w:rsid w:val="00480C0A"/>
    <w:rsid w:val="00481E69"/>
    <w:rsid w:val="00484C8E"/>
    <w:rsid w:val="00486319"/>
    <w:rsid w:val="00487543"/>
    <w:rsid w:val="004875E2"/>
    <w:rsid w:val="00490BBD"/>
    <w:rsid w:val="00493266"/>
    <w:rsid w:val="00495327"/>
    <w:rsid w:val="004B2C90"/>
    <w:rsid w:val="004C51F8"/>
    <w:rsid w:val="004D2412"/>
    <w:rsid w:val="004F4A4D"/>
    <w:rsid w:val="004F5436"/>
    <w:rsid w:val="004F6A99"/>
    <w:rsid w:val="004F7E37"/>
    <w:rsid w:val="005017F3"/>
    <w:rsid w:val="00501A64"/>
    <w:rsid w:val="00503BFD"/>
    <w:rsid w:val="005043E5"/>
    <w:rsid w:val="00513D36"/>
    <w:rsid w:val="00515E2F"/>
    <w:rsid w:val="00521726"/>
    <w:rsid w:val="00526530"/>
    <w:rsid w:val="005268BE"/>
    <w:rsid w:val="0053645C"/>
    <w:rsid w:val="00545244"/>
    <w:rsid w:val="00553801"/>
    <w:rsid w:val="005615BE"/>
    <w:rsid w:val="00562E3D"/>
    <w:rsid w:val="00575FFC"/>
    <w:rsid w:val="005818B8"/>
    <w:rsid w:val="0059027A"/>
    <w:rsid w:val="00591154"/>
    <w:rsid w:val="0059462B"/>
    <w:rsid w:val="005A1BD7"/>
    <w:rsid w:val="005A2BEC"/>
    <w:rsid w:val="005B4FAF"/>
    <w:rsid w:val="005C5603"/>
    <w:rsid w:val="005C6668"/>
    <w:rsid w:val="005D4151"/>
    <w:rsid w:val="005D5E21"/>
    <w:rsid w:val="005E3E58"/>
    <w:rsid w:val="006040DB"/>
    <w:rsid w:val="00606D41"/>
    <w:rsid w:val="00610FF8"/>
    <w:rsid w:val="00612C22"/>
    <w:rsid w:val="00624485"/>
    <w:rsid w:val="0062669C"/>
    <w:rsid w:val="006340BD"/>
    <w:rsid w:val="006373F7"/>
    <w:rsid w:val="00637BBC"/>
    <w:rsid w:val="00641E45"/>
    <w:rsid w:val="00647A67"/>
    <w:rsid w:val="0065326A"/>
    <w:rsid w:val="00653D01"/>
    <w:rsid w:val="00664EE1"/>
    <w:rsid w:val="006662ED"/>
    <w:rsid w:val="006767B2"/>
    <w:rsid w:val="00685EED"/>
    <w:rsid w:val="006953A2"/>
    <w:rsid w:val="006B6044"/>
    <w:rsid w:val="006C01B7"/>
    <w:rsid w:val="006C6A9D"/>
    <w:rsid w:val="006D1154"/>
    <w:rsid w:val="006D2ECD"/>
    <w:rsid w:val="00703BD3"/>
    <w:rsid w:val="00705849"/>
    <w:rsid w:val="00706308"/>
    <w:rsid w:val="00706965"/>
    <w:rsid w:val="00712665"/>
    <w:rsid w:val="00712B90"/>
    <w:rsid w:val="0071386B"/>
    <w:rsid w:val="0071714A"/>
    <w:rsid w:val="0072479C"/>
    <w:rsid w:val="007358BA"/>
    <w:rsid w:val="007361EE"/>
    <w:rsid w:val="00743326"/>
    <w:rsid w:val="00750733"/>
    <w:rsid w:val="00750780"/>
    <w:rsid w:val="007525D1"/>
    <w:rsid w:val="00752725"/>
    <w:rsid w:val="00756C31"/>
    <w:rsid w:val="00760A65"/>
    <w:rsid w:val="00763B35"/>
    <w:rsid w:val="00764AF2"/>
    <w:rsid w:val="00766E99"/>
    <w:rsid w:val="00770652"/>
    <w:rsid w:val="00774241"/>
    <w:rsid w:val="00775717"/>
    <w:rsid w:val="00776618"/>
    <w:rsid w:val="00777801"/>
    <w:rsid w:val="007865DD"/>
    <w:rsid w:val="00787B55"/>
    <w:rsid w:val="0079179F"/>
    <w:rsid w:val="00792EB6"/>
    <w:rsid w:val="00793E98"/>
    <w:rsid w:val="00796A8D"/>
    <w:rsid w:val="007A73A6"/>
    <w:rsid w:val="007B0C68"/>
    <w:rsid w:val="007B3114"/>
    <w:rsid w:val="007B5373"/>
    <w:rsid w:val="007C0010"/>
    <w:rsid w:val="007C037C"/>
    <w:rsid w:val="007C20CA"/>
    <w:rsid w:val="007D4A7D"/>
    <w:rsid w:val="007D4DCE"/>
    <w:rsid w:val="007E2285"/>
    <w:rsid w:val="007E7724"/>
    <w:rsid w:val="007F0A2A"/>
    <w:rsid w:val="007F1344"/>
    <w:rsid w:val="007F1417"/>
    <w:rsid w:val="007F48F0"/>
    <w:rsid w:val="007F653F"/>
    <w:rsid w:val="007F74D8"/>
    <w:rsid w:val="008064EE"/>
    <w:rsid w:val="008075CD"/>
    <w:rsid w:val="00810585"/>
    <w:rsid w:val="008222EE"/>
    <w:rsid w:val="00823AC1"/>
    <w:rsid w:val="008266E6"/>
    <w:rsid w:val="00826EA4"/>
    <w:rsid w:val="00832239"/>
    <w:rsid w:val="00843B35"/>
    <w:rsid w:val="008455B4"/>
    <w:rsid w:val="00847F35"/>
    <w:rsid w:val="00854B34"/>
    <w:rsid w:val="0086137E"/>
    <w:rsid w:val="00865A34"/>
    <w:rsid w:val="008664DD"/>
    <w:rsid w:val="008704E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4476"/>
    <w:rsid w:val="008D7BDD"/>
    <w:rsid w:val="00902125"/>
    <w:rsid w:val="0090254C"/>
    <w:rsid w:val="00906B1C"/>
    <w:rsid w:val="0090724E"/>
    <w:rsid w:val="00907353"/>
    <w:rsid w:val="00910D57"/>
    <w:rsid w:val="009221AC"/>
    <w:rsid w:val="009225D7"/>
    <w:rsid w:val="009261FD"/>
    <w:rsid w:val="00934750"/>
    <w:rsid w:val="00934E30"/>
    <w:rsid w:val="00935271"/>
    <w:rsid w:val="009354A0"/>
    <w:rsid w:val="00943209"/>
    <w:rsid w:val="0094509D"/>
    <w:rsid w:val="00945318"/>
    <w:rsid w:val="00950DB4"/>
    <w:rsid w:val="009534C6"/>
    <w:rsid w:val="00957CCB"/>
    <w:rsid w:val="009606EB"/>
    <w:rsid w:val="00962723"/>
    <w:rsid w:val="00963973"/>
    <w:rsid w:val="00966A8A"/>
    <w:rsid w:val="00966C61"/>
    <w:rsid w:val="00971786"/>
    <w:rsid w:val="00971B3B"/>
    <w:rsid w:val="0097796C"/>
    <w:rsid w:val="009C1976"/>
    <w:rsid w:val="009C2F9E"/>
    <w:rsid w:val="009D5AE2"/>
    <w:rsid w:val="00A07FEF"/>
    <w:rsid w:val="00A1497C"/>
    <w:rsid w:val="00A20A7B"/>
    <w:rsid w:val="00A21956"/>
    <w:rsid w:val="00A227CD"/>
    <w:rsid w:val="00A348D4"/>
    <w:rsid w:val="00A42EEC"/>
    <w:rsid w:val="00A450DF"/>
    <w:rsid w:val="00A50406"/>
    <w:rsid w:val="00A50767"/>
    <w:rsid w:val="00A50801"/>
    <w:rsid w:val="00A548C0"/>
    <w:rsid w:val="00A60A58"/>
    <w:rsid w:val="00A61B21"/>
    <w:rsid w:val="00A65B09"/>
    <w:rsid w:val="00A670BB"/>
    <w:rsid w:val="00A71291"/>
    <w:rsid w:val="00A76E7C"/>
    <w:rsid w:val="00A81955"/>
    <w:rsid w:val="00A83B14"/>
    <w:rsid w:val="00A871D6"/>
    <w:rsid w:val="00A9073C"/>
    <w:rsid w:val="00A92802"/>
    <w:rsid w:val="00AA2F6F"/>
    <w:rsid w:val="00AA4B08"/>
    <w:rsid w:val="00AB0D90"/>
    <w:rsid w:val="00AB1E21"/>
    <w:rsid w:val="00AB1E30"/>
    <w:rsid w:val="00AB2477"/>
    <w:rsid w:val="00AB26FA"/>
    <w:rsid w:val="00AB384E"/>
    <w:rsid w:val="00AB56F0"/>
    <w:rsid w:val="00AB5DBD"/>
    <w:rsid w:val="00AB5F0C"/>
    <w:rsid w:val="00AB77BB"/>
    <w:rsid w:val="00AC1579"/>
    <w:rsid w:val="00AC273E"/>
    <w:rsid w:val="00AC30E9"/>
    <w:rsid w:val="00AD24E6"/>
    <w:rsid w:val="00AD31A0"/>
    <w:rsid w:val="00AD44F1"/>
    <w:rsid w:val="00AD4DF7"/>
    <w:rsid w:val="00AD6072"/>
    <w:rsid w:val="00AE0183"/>
    <w:rsid w:val="00AE2110"/>
    <w:rsid w:val="00AE2EB1"/>
    <w:rsid w:val="00B01DA1"/>
    <w:rsid w:val="00B05761"/>
    <w:rsid w:val="00B11A76"/>
    <w:rsid w:val="00B1622C"/>
    <w:rsid w:val="00B233E3"/>
    <w:rsid w:val="00B30352"/>
    <w:rsid w:val="00B30564"/>
    <w:rsid w:val="00B32813"/>
    <w:rsid w:val="00B346DF"/>
    <w:rsid w:val="00B460C2"/>
    <w:rsid w:val="00B47460"/>
    <w:rsid w:val="00B63EB9"/>
    <w:rsid w:val="00B75ED8"/>
    <w:rsid w:val="00B77809"/>
    <w:rsid w:val="00B83B98"/>
    <w:rsid w:val="00B860DC"/>
    <w:rsid w:val="00B91863"/>
    <w:rsid w:val="00B928F8"/>
    <w:rsid w:val="00B9540B"/>
    <w:rsid w:val="00BA1127"/>
    <w:rsid w:val="00BA3794"/>
    <w:rsid w:val="00BA3F4D"/>
    <w:rsid w:val="00BA79E3"/>
    <w:rsid w:val="00BA7B21"/>
    <w:rsid w:val="00BB1FC1"/>
    <w:rsid w:val="00BB239A"/>
    <w:rsid w:val="00BB31CE"/>
    <w:rsid w:val="00BC0188"/>
    <w:rsid w:val="00BC18D1"/>
    <w:rsid w:val="00BC6FB7"/>
    <w:rsid w:val="00BE55A7"/>
    <w:rsid w:val="00BE64B3"/>
    <w:rsid w:val="00BF6A7B"/>
    <w:rsid w:val="00BF6B3C"/>
    <w:rsid w:val="00C03CFA"/>
    <w:rsid w:val="00C06D9A"/>
    <w:rsid w:val="00C06FAA"/>
    <w:rsid w:val="00C0702B"/>
    <w:rsid w:val="00C11B08"/>
    <w:rsid w:val="00C12133"/>
    <w:rsid w:val="00C12A81"/>
    <w:rsid w:val="00C17A25"/>
    <w:rsid w:val="00C201EB"/>
    <w:rsid w:val="00C33308"/>
    <w:rsid w:val="00C4003A"/>
    <w:rsid w:val="00C41422"/>
    <w:rsid w:val="00C4415F"/>
    <w:rsid w:val="00C50828"/>
    <w:rsid w:val="00C51137"/>
    <w:rsid w:val="00C56057"/>
    <w:rsid w:val="00C57CDB"/>
    <w:rsid w:val="00C6206C"/>
    <w:rsid w:val="00C72D11"/>
    <w:rsid w:val="00C863AE"/>
    <w:rsid w:val="00C87372"/>
    <w:rsid w:val="00C92E08"/>
    <w:rsid w:val="00C93473"/>
    <w:rsid w:val="00C971C1"/>
    <w:rsid w:val="00CA1655"/>
    <w:rsid w:val="00CA1FE3"/>
    <w:rsid w:val="00CA332D"/>
    <w:rsid w:val="00CB254D"/>
    <w:rsid w:val="00CB3533"/>
    <w:rsid w:val="00CB7600"/>
    <w:rsid w:val="00CB7D61"/>
    <w:rsid w:val="00CC6A4B"/>
    <w:rsid w:val="00CD7A5A"/>
    <w:rsid w:val="00CD7AAF"/>
    <w:rsid w:val="00CE2BA6"/>
    <w:rsid w:val="00CE38DC"/>
    <w:rsid w:val="00CE564D"/>
    <w:rsid w:val="00CF2B0C"/>
    <w:rsid w:val="00D023A0"/>
    <w:rsid w:val="00D16E87"/>
    <w:rsid w:val="00D25AA0"/>
    <w:rsid w:val="00D27D0E"/>
    <w:rsid w:val="00D35DA7"/>
    <w:rsid w:val="00D47AD0"/>
    <w:rsid w:val="00D5509D"/>
    <w:rsid w:val="00D57A57"/>
    <w:rsid w:val="00D613A9"/>
    <w:rsid w:val="00D658D3"/>
    <w:rsid w:val="00D7238E"/>
    <w:rsid w:val="00D73003"/>
    <w:rsid w:val="00D73C03"/>
    <w:rsid w:val="00D81A72"/>
    <w:rsid w:val="00D92EDA"/>
    <w:rsid w:val="00D9359B"/>
    <w:rsid w:val="00D94B0E"/>
    <w:rsid w:val="00D97770"/>
    <w:rsid w:val="00DA5661"/>
    <w:rsid w:val="00DA6E07"/>
    <w:rsid w:val="00DA7584"/>
    <w:rsid w:val="00DA7A62"/>
    <w:rsid w:val="00DB0413"/>
    <w:rsid w:val="00DB0F15"/>
    <w:rsid w:val="00DB3292"/>
    <w:rsid w:val="00DC2F99"/>
    <w:rsid w:val="00DC489D"/>
    <w:rsid w:val="00DC6A0D"/>
    <w:rsid w:val="00DD140B"/>
    <w:rsid w:val="00DD2123"/>
    <w:rsid w:val="00DD2A9E"/>
    <w:rsid w:val="00DD509E"/>
    <w:rsid w:val="00DE14C5"/>
    <w:rsid w:val="00DE2331"/>
    <w:rsid w:val="00DE2FD1"/>
    <w:rsid w:val="00DE5157"/>
    <w:rsid w:val="00DF1BBC"/>
    <w:rsid w:val="00E05BA5"/>
    <w:rsid w:val="00E07762"/>
    <w:rsid w:val="00E12CAA"/>
    <w:rsid w:val="00E20951"/>
    <w:rsid w:val="00E239D8"/>
    <w:rsid w:val="00E314EE"/>
    <w:rsid w:val="00E318F2"/>
    <w:rsid w:val="00E334BB"/>
    <w:rsid w:val="00E4520C"/>
    <w:rsid w:val="00E45F90"/>
    <w:rsid w:val="00E47E3C"/>
    <w:rsid w:val="00E52291"/>
    <w:rsid w:val="00E527BE"/>
    <w:rsid w:val="00E56EFE"/>
    <w:rsid w:val="00E57D9A"/>
    <w:rsid w:val="00E60CE6"/>
    <w:rsid w:val="00E60FBD"/>
    <w:rsid w:val="00E61D02"/>
    <w:rsid w:val="00E62D48"/>
    <w:rsid w:val="00E6431C"/>
    <w:rsid w:val="00E64BFF"/>
    <w:rsid w:val="00E65900"/>
    <w:rsid w:val="00E65D32"/>
    <w:rsid w:val="00E678A0"/>
    <w:rsid w:val="00E7078D"/>
    <w:rsid w:val="00E7085E"/>
    <w:rsid w:val="00E76843"/>
    <w:rsid w:val="00E87FB4"/>
    <w:rsid w:val="00E93FCF"/>
    <w:rsid w:val="00E96A53"/>
    <w:rsid w:val="00E96BF0"/>
    <w:rsid w:val="00E971C6"/>
    <w:rsid w:val="00E9778E"/>
    <w:rsid w:val="00EA6E0B"/>
    <w:rsid w:val="00EB7C66"/>
    <w:rsid w:val="00EC2E1C"/>
    <w:rsid w:val="00EC42E3"/>
    <w:rsid w:val="00EC72BE"/>
    <w:rsid w:val="00ED0B57"/>
    <w:rsid w:val="00ED62BB"/>
    <w:rsid w:val="00EE067D"/>
    <w:rsid w:val="00EE35E4"/>
    <w:rsid w:val="00EE4D15"/>
    <w:rsid w:val="00F005C9"/>
    <w:rsid w:val="00F1404D"/>
    <w:rsid w:val="00F16B2B"/>
    <w:rsid w:val="00F16EDB"/>
    <w:rsid w:val="00F17F38"/>
    <w:rsid w:val="00F208DC"/>
    <w:rsid w:val="00F22CB3"/>
    <w:rsid w:val="00F234F5"/>
    <w:rsid w:val="00F25162"/>
    <w:rsid w:val="00F2627A"/>
    <w:rsid w:val="00F3166C"/>
    <w:rsid w:val="00F33259"/>
    <w:rsid w:val="00F33BAD"/>
    <w:rsid w:val="00F44FB8"/>
    <w:rsid w:val="00F502CA"/>
    <w:rsid w:val="00F50F58"/>
    <w:rsid w:val="00F519B9"/>
    <w:rsid w:val="00F522B6"/>
    <w:rsid w:val="00F55E8B"/>
    <w:rsid w:val="00F56045"/>
    <w:rsid w:val="00F564F9"/>
    <w:rsid w:val="00F60F43"/>
    <w:rsid w:val="00F65073"/>
    <w:rsid w:val="00F669BA"/>
    <w:rsid w:val="00F70285"/>
    <w:rsid w:val="00F7766C"/>
    <w:rsid w:val="00F82076"/>
    <w:rsid w:val="00F91A48"/>
    <w:rsid w:val="00F94FCC"/>
    <w:rsid w:val="00FA00CE"/>
    <w:rsid w:val="00FA269F"/>
    <w:rsid w:val="00FB21F7"/>
    <w:rsid w:val="00FB22AF"/>
    <w:rsid w:val="00FB2AAE"/>
    <w:rsid w:val="00FB61D2"/>
    <w:rsid w:val="00FB7F4D"/>
    <w:rsid w:val="00FB7F9C"/>
    <w:rsid w:val="00FC1E2B"/>
    <w:rsid w:val="00FC25E1"/>
    <w:rsid w:val="00FC3FA5"/>
    <w:rsid w:val="00FC6260"/>
    <w:rsid w:val="00FD2C03"/>
    <w:rsid w:val="00FD63B3"/>
    <w:rsid w:val="00FE1BFD"/>
    <w:rsid w:val="00FE6218"/>
    <w:rsid w:val="00FF5EF5"/>
    <w:rsid w:val="00FF727E"/>
    <w:rsid w:val="52C6A0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1A17CCCA"/>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4" w:qFormat="1"/>
    <w:lsdException w:name="heading 2" w:uiPriority="4" w:qFormat="1"/>
    <w:lsdException w:name="heading 3" w:uiPriority="4" w:qFormat="1"/>
    <w:lsdException w:name="heading 4" w:uiPriority="4" w:qFormat="1"/>
    <w:lsdException w:name="heading 5" w:uiPriority="4" w:qFormat="1"/>
    <w:lsdException w:name="heading 6" w:uiPriority="4" w:qFormat="1"/>
    <w:lsdException w:name="heading 7" w:semiHidden="1" w:uiPriority="4" w:unhideWhenUsed="1" w:qFormat="1"/>
    <w:lsdException w:name="heading 8" w:semiHidden="1" w:uiPriority="4"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Kop1">
    <w:name w:val="heading 1"/>
    <w:aliases w:val="Kop 1 Emtio,(Hoofdstuk) Emtio"/>
    <w:basedOn w:val="ZsysbasisEmtio"/>
    <w:next w:val="BasistekstEmtio"/>
    <w:uiPriority w:val="4"/>
    <w:qFormat/>
    <w:rsid w:val="00345315"/>
    <w:pPr>
      <w:keepNext/>
      <w:keepLines/>
      <w:numPr>
        <w:numId w:val="29"/>
      </w:numPr>
      <w:outlineLvl w:val="0"/>
    </w:pPr>
    <w:rPr>
      <w:b/>
      <w:bCs/>
      <w:sz w:val="24"/>
      <w:szCs w:val="32"/>
    </w:rPr>
  </w:style>
  <w:style w:type="paragraph" w:styleId="Kop2">
    <w:name w:val="heading 2"/>
    <w:aliases w:val="Kop 2 Emtio,(Paragraaf) Emtio"/>
    <w:basedOn w:val="ZsysbasisEmtio"/>
    <w:next w:val="BasistekstEmtio"/>
    <w:link w:val="Kop2Char"/>
    <w:uiPriority w:val="4"/>
    <w:qFormat/>
    <w:rsid w:val="00345315"/>
    <w:pPr>
      <w:keepNext/>
      <w:keepLines/>
      <w:numPr>
        <w:ilvl w:val="1"/>
        <w:numId w:val="29"/>
      </w:numPr>
      <w:outlineLvl w:val="1"/>
    </w:pPr>
    <w:rPr>
      <w:b/>
      <w:bCs/>
      <w:iCs/>
      <w:szCs w:val="28"/>
    </w:rPr>
  </w:style>
  <w:style w:type="paragraph" w:styleId="Kop3">
    <w:name w:val="heading 3"/>
    <w:aliases w:val="Kop 3 Emtio,(Subparagraaf) Emtio"/>
    <w:basedOn w:val="ZsysbasisEmtio"/>
    <w:next w:val="BasistekstEmtio"/>
    <w:uiPriority w:val="4"/>
    <w:qFormat/>
    <w:rsid w:val="00345315"/>
    <w:pPr>
      <w:keepNext/>
      <w:keepLines/>
      <w:numPr>
        <w:ilvl w:val="2"/>
        <w:numId w:val="29"/>
      </w:numPr>
      <w:outlineLvl w:val="2"/>
    </w:pPr>
    <w:rPr>
      <w:i/>
      <w:iCs/>
    </w:rPr>
  </w:style>
  <w:style w:type="paragraph" w:styleId="Kop4">
    <w:name w:val="heading 4"/>
    <w:aliases w:val="Kop 4 Emtio,Kop 4 (Subsubparagraaf) Emtio"/>
    <w:basedOn w:val="ZsysbasisEmtio"/>
    <w:next w:val="BasistekstEmtio"/>
    <w:uiPriority w:val="4"/>
    <w:qFormat/>
    <w:rsid w:val="00345315"/>
    <w:pPr>
      <w:keepNext/>
      <w:keepLines/>
      <w:numPr>
        <w:ilvl w:val="3"/>
        <w:numId w:val="29"/>
      </w:numPr>
      <w:outlineLvl w:val="3"/>
    </w:pPr>
    <w:rPr>
      <w:bCs/>
      <w:szCs w:val="24"/>
    </w:rPr>
  </w:style>
  <w:style w:type="paragraph" w:styleId="Kop5">
    <w:name w:val="heading 5"/>
    <w:aliases w:val="Kop 5 Emtio"/>
    <w:basedOn w:val="ZsysbasisEmtio"/>
    <w:next w:val="BasistekstEmtio"/>
    <w:uiPriority w:val="4"/>
    <w:qFormat/>
    <w:rsid w:val="00345315"/>
    <w:pPr>
      <w:keepNext/>
      <w:keepLines/>
      <w:numPr>
        <w:ilvl w:val="4"/>
        <w:numId w:val="29"/>
      </w:numPr>
      <w:outlineLvl w:val="4"/>
    </w:pPr>
    <w:rPr>
      <w:bCs/>
      <w:iCs/>
      <w:szCs w:val="22"/>
    </w:rPr>
  </w:style>
  <w:style w:type="paragraph" w:styleId="Kop6">
    <w:name w:val="heading 6"/>
    <w:aliases w:val="Kop 6 Emtio"/>
    <w:basedOn w:val="ZsysbasisEmtio"/>
    <w:next w:val="BasistekstEmtio"/>
    <w:uiPriority w:val="4"/>
    <w:qFormat/>
    <w:rsid w:val="00345315"/>
    <w:pPr>
      <w:keepNext/>
      <w:keepLines/>
      <w:numPr>
        <w:ilvl w:val="5"/>
        <w:numId w:val="29"/>
      </w:numPr>
      <w:outlineLvl w:val="5"/>
    </w:pPr>
  </w:style>
  <w:style w:type="paragraph" w:styleId="Kop7">
    <w:name w:val="heading 7"/>
    <w:aliases w:val="Kop 7 Emtio"/>
    <w:basedOn w:val="ZsysbasisEmtio"/>
    <w:next w:val="BasistekstEmtio"/>
    <w:uiPriority w:val="4"/>
    <w:qFormat/>
    <w:rsid w:val="00345315"/>
    <w:pPr>
      <w:keepNext/>
      <w:keepLines/>
      <w:numPr>
        <w:ilvl w:val="6"/>
        <w:numId w:val="29"/>
      </w:numPr>
      <w:outlineLvl w:val="6"/>
    </w:pPr>
    <w:rPr>
      <w:bCs/>
      <w:szCs w:val="20"/>
    </w:rPr>
  </w:style>
  <w:style w:type="paragraph" w:styleId="Kop8">
    <w:name w:val="heading 8"/>
    <w:aliases w:val="Kop 8 Emtio"/>
    <w:basedOn w:val="ZsysbasisEmtio"/>
    <w:next w:val="BasistekstEmtio"/>
    <w:uiPriority w:val="4"/>
    <w:qFormat/>
    <w:rsid w:val="00345315"/>
    <w:pPr>
      <w:keepNext/>
      <w:keepLines/>
      <w:numPr>
        <w:ilvl w:val="7"/>
        <w:numId w:val="29"/>
      </w:numPr>
      <w:outlineLvl w:val="7"/>
    </w:pPr>
    <w:rPr>
      <w:iCs/>
      <w:szCs w:val="20"/>
    </w:rPr>
  </w:style>
  <w:style w:type="paragraph" w:styleId="Kop9">
    <w:name w:val="heading 9"/>
    <w:aliases w:val="Kop 9 Emtio"/>
    <w:basedOn w:val="ZsysbasisEmtio"/>
    <w:next w:val="BasistekstEmtio"/>
    <w:uiPriority w:val="4"/>
    <w:qFormat/>
    <w:rsid w:val="00345315"/>
    <w:pPr>
      <w:keepNext/>
      <w:keepLines/>
      <w:numPr>
        <w:ilvl w:val="8"/>
        <w:numId w:val="29"/>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link w:val="KoptekstChar"/>
    <w:uiPriority w:val="99"/>
    <w:rsid w:val="00122DED"/>
  </w:style>
  <w:style w:type="paragraph" w:styleId="Voettekst">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2"/>
      </w:numPr>
      <w:ind w:left="357" w:hanging="357"/>
    </w:pPr>
  </w:style>
  <w:style w:type="paragraph" w:styleId="Lijstopsomteken2">
    <w:name w:val="List Bullet 2"/>
    <w:basedOn w:val="ZsysbasisEmtio"/>
    <w:next w:val="BasistekstEmtio"/>
    <w:uiPriority w:val="98"/>
    <w:semiHidden/>
    <w:rsid w:val="00E7078D"/>
    <w:pPr>
      <w:numPr>
        <w:numId w:val="13"/>
      </w:numPr>
      <w:ind w:left="641" w:hanging="357"/>
    </w:pPr>
  </w:style>
  <w:style w:type="paragraph" w:styleId="Lijstopsomteken3">
    <w:name w:val="List Bullet 3"/>
    <w:basedOn w:val="ZsysbasisEmtio"/>
    <w:next w:val="BasistekstEmtio"/>
    <w:uiPriority w:val="98"/>
    <w:semiHidden/>
    <w:rsid w:val="00E7078D"/>
    <w:pPr>
      <w:numPr>
        <w:numId w:val="14"/>
      </w:numPr>
      <w:ind w:left="924" w:hanging="357"/>
    </w:pPr>
  </w:style>
  <w:style w:type="paragraph" w:styleId="Lijstopsomteken4">
    <w:name w:val="List Bullet 4"/>
    <w:basedOn w:val="ZsysbasisEmtio"/>
    <w:next w:val="BasistekstEmtio"/>
    <w:uiPriority w:val="98"/>
    <w:semiHidden/>
    <w:rsid w:val="00E7078D"/>
    <w:pPr>
      <w:numPr>
        <w:numId w:val="15"/>
      </w:numPr>
      <w:ind w:left="1208" w:hanging="357"/>
    </w:pPr>
  </w:style>
  <w:style w:type="paragraph" w:styleId="Lijstnummering">
    <w:name w:val="List Number"/>
    <w:basedOn w:val="ZsysbasisEmtio"/>
    <w:next w:val="BasistekstEmtio"/>
    <w:uiPriority w:val="98"/>
    <w:semiHidden/>
    <w:rsid w:val="00705849"/>
    <w:pPr>
      <w:numPr>
        <w:numId w:val="17"/>
      </w:numPr>
      <w:ind w:left="357" w:hanging="357"/>
    </w:pPr>
  </w:style>
  <w:style w:type="paragraph" w:styleId="Lijstnummering2">
    <w:name w:val="List Number 2"/>
    <w:basedOn w:val="ZsysbasisEmtio"/>
    <w:next w:val="BasistekstEmtio"/>
    <w:uiPriority w:val="98"/>
    <w:semiHidden/>
    <w:rsid w:val="00705849"/>
    <w:pPr>
      <w:numPr>
        <w:numId w:val="18"/>
      </w:numPr>
      <w:ind w:left="641" w:hanging="357"/>
    </w:pPr>
  </w:style>
  <w:style w:type="paragraph" w:styleId="Lijstnummering3">
    <w:name w:val="List Number 3"/>
    <w:basedOn w:val="ZsysbasisEmtio"/>
    <w:next w:val="BasistekstEmtio"/>
    <w:uiPriority w:val="98"/>
    <w:semiHidden/>
    <w:rsid w:val="00705849"/>
    <w:pPr>
      <w:numPr>
        <w:numId w:val="19"/>
      </w:numPr>
      <w:ind w:left="924" w:hanging="357"/>
    </w:pPr>
  </w:style>
  <w:style w:type="paragraph" w:styleId="Lijstnummering4">
    <w:name w:val="List Number 4"/>
    <w:basedOn w:val="ZsysbasisEmtio"/>
    <w:next w:val="BasistekstEmtio"/>
    <w:uiPriority w:val="98"/>
    <w:semiHidden/>
    <w:rsid w:val="00705849"/>
    <w:pPr>
      <w:numPr>
        <w:numId w:val="20"/>
      </w:numPr>
      <w:ind w:left="1208" w:hanging="357"/>
    </w:pPr>
  </w:style>
  <w:style w:type="paragraph" w:styleId="Lijstnummering5">
    <w:name w:val="List Number 5"/>
    <w:basedOn w:val="ZsysbasisEmtio"/>
    <w:next w:val="BasistekstEmtio"/>
    <w:uiPriority w:val="98"/>
    <w:semiHidden/>
    <w:rsid w:val="00705849"/>
    <w:pPr>
      <w:numPr>
        <w:numId w:val="21"/>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6"/>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31"/>
      </w:numPr>
    </w:pPr>
  </w:style>
  <w:style w:type="paragraph" w:customStyle="1" w:styleId="Opsommingteken2eniveauEmtio">
    <w:name w:val="Opsomming teken 2e niveau Emtio"/>
    <w:basedOn w:val="ZsysbasisEmtio"/>
    <w:uiPriority w:val="4"/>
    <w:rsid w:val="00AD44F1"/>
    <w:pPr>
      <w:numPr>
        <w:ilvl w:val="1"/>
        <w:numId w:val="31"/>
      </w:numPr>
    </w:pPr>
  </w:style>
  <w:style w:type="paragraph" w:customStyle="1" w:styleId="Opsommingteken3eniveauEmtio">
    <w:name w:val="Opsomming teken 3e niveau Emtio"/>
    <w:basedOn w:val="ZsysbasisEmtio"/>
    <w:uiPriority w:val="4"/>
    <w:rsid w:val="00AD44F1"/>
    <w:pPr>
      <w:numPr>
        <w:ilvl w:val="2"/>
        <w:numId w:val="31"/>
      </w:numPr>
    </w:pPr>
  </w:style>
  <w:style w:type="paragraph" w:customStyle="1" w:styleId="Opsommingbolletje1eniveauEmtio">
    <w:name w:val="Opsomming bolletje 1e niveau Emtio"/>
    <w:basedOn w:val="ZsysbasisEmtio"/>
    <w:uiPriority w:val="4"/>
    <w:qFormat/>
    <w:rsid w:val="005017F3"/>
    <w:pPr>
      <w:numPr>
        <w:numId w:val="26"/>
      </w:numPr>
    </w:pPr>
  </w:style>
  <w:style w:type="paragraph" w:customStyle="1" w:styleId="Opsommingbolletje2eniveauEmtio">
    <w:name w:val="Opsomming bolletje 2e niveau Emtio"/>
    <w:basedOn w:val="ZsysbasisEmtio"/>
    <w:uiPriority w:val="4"/>
    <w:qFormat/>
    <w:rsid w:val="005017F3"/>
    <w:pPr>
      <w:numPr>
        <w:ilvl w:val="1"/>
        <w:numId w:val="26"/>
      </w:numPr>
    </w:pPr>
  </w:style>
  <w:style w:type="paragraph" w:customStyle="1" w:styleId="Opsommingbolletje3eniveauEmtio">
    <w:name w:val="Opsomming bolletje 3e niveau Emtio"/>
    <w:basedOn w:val="ZsysbasisEmtio"/>
    <w:uiPriority w:val="4"/>
    <w:qFormat/>
    <w:rsid w:val="005017F3"/>
    <w:pPr>
      <w:numPr>
        <w:ilvl w:val="2"/>
        <w:numId w:val="2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2"/>
      </w:numPr>
    </w:pPr>
  </w:style>
  <w:style w:type="paragraph" w:customStyle="1" w:styleId="Opsommingkleineletter2eniveauEmtio">
    <w:name w:val="Opsomming kleine letter 2e niveau Emtio"/>
    <w:basedOn w:val="ZsysbasisEmtio"/>
    <w:uiPriority w:val="4"/>
    <w:qFormat/>
    <w:rsid w:val="00B01DA1"/>
    <w:pPr>
      <w:numPr>
        <w:ilvl w:val="1"/>
        <w:numId w:val="22"/>
      </w:numPr>
    </w:pPr>
  </w:style>
  <w:style w:type="paragraph" w:customStyle="1" w:styleId="Opsommingkleineletter3eniveauEmtio">
    <w:name w:val="Opsomming kleine letter 3e niveau Emtio"/>
    <w:basedOn w:val="ZsysbasisEmtio"/>
    <w:uiPriority w:val="4"/>
    <w:qFormat/>
    <w:rsid w:val="00B01DA1"/>
    <w:pPr>
      <w:numPr>
        <w:ilvl w:val="2"/>
        <w:numId w:val="22"/>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3"/>
      </w:numPr>
    </w:pPr>
  </w:style>
  <w:style w:type="paragraph" w:customStyle="1" w:styleId="Opsommingnummer2eniveauEmtio">
    <w:name w:val="Opsomming nummer 2e niveau Emtio"/>
    <w:basedOn w:val="ZsysbasisEmtio"/>
    <w:uiPriority w:val="4"/>
    <w:qFormat/>
    <w:rsid w:val="00B01DA1"/>
    <w:pPr>
      <w:numPr>
        <w:ilvl w:val="1"/>
        <w:numId w:val="23"/>
      </w:numPr>
    </w:pPr>
  </w:style>
  <w:style w:type="paragraph" w:customStyle="1" w:styleId="Opsommingnummer3eniveauEmtio">
    <w:name w:val="Opsomming nummer 3e niveau Emtio"/>
    <w:basedOn w:val="ZsysbasisEmtio"/>
    <w:uiPriority w:val="4"/>
    <w:qFormat/>
    <w:rsid w:val="00B01DA1"/>
    <w:pPr>
      <w:numPr>
        <w:ilvl w:val="2"/>
        <w:numId w:val="23"/>
      </w:numPr>
    </w:pPr>
  </w:style>
  <w:style w:type="numbering" w:customStyle="1" w:styleId="OpsommingnummerEmtio">
    <w:name w:val="Opsomming nummer Emtio"/>
    <w:uiPriority w:val="4"/>
    <w:rsid w:val="00B01DA1"/>
    <w:pPr>
      <w:numPr>
        <w:numId w:val="2"/>
      </w:numPr>
    </w:pPr>
  </w:style>
  <w:style w:type="paragraph" w:customStyle="1" w:styleId="Opsommingopenrondje1eniveauEmtio">
    <w:name w:val="Opsomming open rondje 1e niveau Emtio"/>
    <w:basedOn w:val="ZsysbasisEmtio"/>
    <w:uiPriority w:val="4"/>
    <w:rsid w:val="00957CCB"/>
    <w:pPr>
      <w:numPr>
        <w:numId w:val="27"/>
      </w:numPr>
    </w:pPr>
  </w:style>
  <w:style w:type="paragraph" w:customStyle="1" w:styleId="Opsommingopenrondje2eniveauEmtio">
    <w:name w:val="Opsomming open rondje 2e niveau Emtio"/>
    <w:basedOn w:val="ZsysbasisEmtio"/>
    <w:uiPriority w:val="4"/>
    <w:rsid w:val="00957CCB"/>
    <w:pPr>
      <w:numPr>
        <w:ilvl w:val="1"/>
        <w:numId w:val="27"/>
      </w:numPr>
    </w:pPr>
  </w:style>
  <w:style w:type="paragraph" w:customStyle="1" w:styleId="Opsommingopenrondje3eniveauEmtio">
    <w:name w:val="Opsomming open rondje 3e niveau Emtio"/>
    <w:basedOn w:val="ZsysbasisEmtio"/>
    <w:uiPriority w:val="4"/>
    <w:rsid w:val="00957CCB"/>
    <w:pPr>
      <w:numPr>
        <w:ilvl w:val="2"/>
        <w:numId w:val="27"/>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28"/>
      </w:numPr>
    </w:pPr>
  </w:style>
  <w:style w:type="paragraph" w:customStyle="1" w:styleId="Opsommingstreepje2eniveauEmtio">
    <w:name w:val="Opsomming streepje 2e niveau Emtio"/>
    <w:basedOn w:val="ZsysbasisEmtio"/>
    <w:uiPriority w:val="4"/>
    <w:qFormat/>
    <w:rsid w:val="00B01DA1"/>
    <w:pPr>
      <w:numPr>
        <w:ilvl w:val="1"/>
        <w:numId w:val="28"/>
      </w:numPr>
    </w:pPr>
  </w:style>
  <w:style w:type="paragraph" w:customStyle="1" w:styleId="Opsommingstreepje3eniveauEmtio">
    <w:name w:val="Opsomming streepje 3e niveau Emtio"/>
    <w:basedOn w:val="ZsysbasisEmtio"/>
    <w:uiPriority w:val="4"/>
    <w:qFormat/>
    <w:rsid w:val="00B01DA1"/>
    <w:pPr>
      <w:numPr>
        <w:ilvl w:val="2"/>
        <w:numId w:val="28"/>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1"/>
      </w:numPr>
    </w:pPr>
  </w:style>
  <w:style w:type="paragraph" w:customStyle="1" w:styleId="Bijlagekop1Emtio">
    <w:name w:val="Bijlage kop 1 Emtio"/>
    <w:basedOn w:val="ZsysbasisEmtio"/>
    <w:next w:val="BasistekstEmtio"/>
    <w:uiPriority w:val="4"/>
    <w:qFormat/>
    <w:rsid w:val="00345315"/>
    <w:pPr>
      <w:keepNext/>
      <w:keepLines/>
      <w:numPr>
        <w:numId w:val="30"/>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30"/>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24"/>
      </w:numPr>
    </w:pPr>
  </w:style>
  <w:style w:type="paragraph" w:customStyle="1" w:styleId="AgendapuntEmtio">
    <w:name w:val="Agendapunt Emtio"/>
    <w:basedOn w:val="ZsysbasisEmtio"/>
    <w:uiPriority w:val="4"/>
    <w:rsid w:val="001C6232"/>
    <w:pPr>
      <w:numPr>
        <w:numId w:val="25"/>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Kop2Char">
    <w:name w:val="Kop 2 Char"/>
    <w:aliases w:val="Kop 2 Emtio Char,(Paragraaf) Emtio Char"/>
    <w:link w:val="Kop2"/>
    <w:uiPriority w:val="4"/>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Standaardalinea-lettertype"/>
    <w:link w:val="BasistekstEmtio"/>
    <w:locked/>
    <w:rsid w:val="00122BE4"/>
    <w:rPr>
      <w:rFonts w:ascii="Montserrat" w:hAnsi="Montserrat" w:cs="Maiandra GD"/>
      <w:color w:val="000000" w:themeColor="text1"/>
      <w:sz w:val="18"/>
      <w:szCs w:val="18"/>
    </w:rPr>
  </w:style>
  <w:style w:type="character" w:customStyle="1" w:styleId="KoptekstChar">
    <w:name w:val="Koptekst Char"/>
    <w:basedOn w:val="Standaardalinea-lettertype"/>
    <w:link w:val="Koptekst"/>
    <w:uiPriority w:val="99"/>
    <w:rsid w:val="00E314EE"/>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4056891820D640B1630E7F4C65937B" ma:contentTypeVersion="3" ma:contentTypeDescription="Create a new document." ma:contentTypeScope="" ma:versionID="13b999b2c4f89a67a6125475e5c33969">
  <xsd:schema xmlns:xsd="http://www.w3.org/2001/XMLSchema" xmlns:xs="http://www.w3.org/2001/XMLSchema" xmlns:p="http://schemas.microsoft.com/office/2006/metadata/properties" xmlns:ns2="021b4f5c-a866-4cdc-b9e6-164283046d37" targetNamespace="http://schemas.microsoft.com/office/2006/metadata/properties" ma:root="true" ma:fieldsID="a9b365034f768a4c88e4a62550e949c0" ns2:_="">
    <xsd:import namespace="021b4f5c-a866-4cdc-b9e6-164283046d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b4f5c-a866-4cdc-b9e6-164283046d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A1139-3E7E-4105-9EB8-27478374D1B5}">
  <ds:schemaRefs>
    <ds:schemaRef ds:uri="http://schemas.openxmlformats.org/officeDocument/2006/bibliography"/>
  </ds:schemaRefs>
</ds:datastoreItem>
</file>

<file path=customXml/itemProps2.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3.xml><?xml version="1.0" encoding="utf-8"?>
<ds:datastoreItem xmlns:ds="http://schemas.openxmlformats.org/officeDocument/2006/customXml" ds:itemID="{F098DFF2-0921-44B6-A2B2-85AAE811685C}">
  <ds:schemaRef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021b4f5c-a866-4cdc-b9e6-164283046d37"/>
    <ds:schemaRef ds:uri="http://purl.org/dc/dcmitype/"/>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D0F3868D-9294-4F82-A88D-9CA813F4AEA1}"/>
</file>

<file path=docProps/app.xml><?xml version="1.0" encoding="utf-8"?>
<Properties xmlns="http://schemas.openxmlformats.org/officeDocument/2006/extended-properties" xmlns:vt="http://schemas.openxmlformats.org/officeDocument/2006/docPropsVTypes">
  <Template>Normal.dotm</Template>
  <TotalTime>1</TotalTime>
  <Pages>4</Pages>
  <Words>470</Words>
  <Characters>2589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2</cp:revision>
  <dcterms:created xsi:type="dcterms:W3CDTF">2025-04-16T08:27:00Z</dcterms:created>
  <dcterms:modified xsi:type="dcterms:W3CDTF">2025-04-16T08:27:00Z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0x010100C94056891820D640B1630E7F4C65937B</vt:lpwstr>
  </property>
  <property fmtid="{D5CDD505-2E9C-101B-9397-08002B2CF9AE}" pid="4" name="_dlc_DocIdItemGuid">
    <vt:lpwstr>b9d79282-85aa-44c2-92df-cf665076763d</vt:lpwstr>
  </property>
  <property fmtid="{D5CDD505-2E9C-101B-9397-08002B2CF9AE}" pid="5" name="BDDocCategory">
    <vt:lpwstr/>
  </property>
</Properties>
</file>